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72" w:rsidRDefault="00575972">
      <w:pPr>
        <w:autoSpaceDE w:val="0"/>
        <w:autoSpaceDN w:val="0"/>
        <w:spacing w:after="78" w:line="220" w:lineRule="exact"/>
      </w:pPr>
    </w:p>
    <w:p w:rsidR="00575972" w:rsidRPr="009C07D7" w:rsidRDefault="00F1616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75972" w:rsidRPr="009C07D7" w:rsidRDefault="00F16162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575972" w:rsidRPr="009C07D7" w:rsidRDefault="00F16162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186DF5" w:rsidRPr="00186DF5" w:rsidRDefault="00F16162" w:rsidP="00186DF5">
      <w:pPr>
        <w:autoSpaceDE w:val="0"/>
        <w:autoSpaceDN w:val="0"/>
        <w:spacing w:after="1376" w:line="230" w:lineRule="auto"/>
        <w:ind w:right="3560"/>
        <w:jc w:val="right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186DF5" w:rsidTr="00186DF5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DF5" w:rsidRDefault="00186DF5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DF5" w:rsidRDefault="00186DF5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6DF5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186DF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DF5" w:rsidRDefault="00186DF5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1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DF5" w:rsidRDefault="00186DF5" w:rsidP="00186DF5">
      <w:pPr>
        <w:pStyle w:val="21"/>
        <w:spacing w:before="240" w:after="120" w:line="240" w:lineRule="atLeast"/>
        <w:jc w:val="center"/>
        <w:rPr>
          <w:rFonts w:ascii="LiberationSerif" w:hAnsi="LiberationSerif" w:cs="Times New Roman"/>
          <w:caps/>
          <w:color w:val="000000"/>
          <w:sz w:val="22"/>
          <w:szCs w:val="22"/>
        </w:rPr>
      </w:pPr>
    </w:p>
    <w:p w:rsidR="00186DF5" w:rsidRDefault="00186DF5" w:rsidP="00186DF5">
      <w:pPr>
        <w:pStyle w:val="21"/>
        <w:spacing w:before="240" w:after="120" w:line="240" w:lineRule="atLeast"/>
        <w:jc w:val="center"/>
        <w:rPr>
          <w:rFonts w:ascii="LiberationSerif" w:hAnsi="LiberationSerif"/>
          <w:caps/>
          <w:color w:val="000000"/>
          <w:sz w:val="22"/>
          <w:szCs w:val="22"/>
        </w:rPr>
      </w:pPr>
    </w:p>
    <w:p w:rsidR="00186DF5" w:rsidRDefault="00186DF5" w:rsidP="00186DF5"/>
    <w:p w:rsidR="00186DF5" w:rsidRDefault="00186DF5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75972" w:rsidRPr="00186DF5" w:rsidRDefault="00F16162">
      <w:pPr>
        <w:autoSpaceDE w:val="0"/>
        <w:autoSpaceDN w:val="0"/>
        <w:spacing w:before="978" w:after="0" w:line="230" w:lineRule="auto"/>
        <w:ind w:right="3644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575972" w:rsidRPr="00186DF5" w:rsidRDefault="00F16162">
      <w:pPr>
        <w:autoSpaceDE w:val="0"/>
        <w:autoSpaceDN w:val="0"/>
        <w:spacing w:before="70" w:after="0" w:line="230" w:lineRule="auto"/>
        <w:ind w:right="4416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186DF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2386598)</w:t>
      </w:r>
    </w:p>
    <w:p w:rsidR="00575972" w:rsidRPr="00186DF5" w:rsidRDefault="00F16162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575972" w:rsidRPr="00186DF5" w:rsidRDefault="00F16162">
      <w:pPr>
        <w:autoSpaceDE w:val="0"/>
        <w:autoSpaceDN w:val="0"/>
        <w:spacing w:before="70" w:after="0" w:line="230" w:lineRule="auto"/>
        <w:ind w:right="3696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«Родной язык (русский)»</w:t>
      </w:r>
    </w:p>
    <w:p w:rsidR="00575972" w:rsidRPr="00186DF5" w:rsidRDefault="00F16162">
      <w:pPr>
        <w:autoSpaceDE w:val="0"/>
        <w:autoSpaceDN w:val="0"/>
        <w:spacing w:before="670" w:after="0" w:line="230" w:lineRule="auto"/>
        <w:ind w:right="2730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для 5 класса основного общего образования</w:t>
      </w:r>
    </w:p>
    <w:p w:rsidR="00575972" w:rsidRPr="00186DF5" w:rsidRDefault="00F16162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575972" w:rsidRPr="00186DF5" w:rsidRDefault="00F16162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Составитель: Икрянникова Любовь Александровна</w:t>
      </w:r>
    </w:p>
    <w:p w:rsidR="00186DF5" w:rsidRDefault="00F16162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учитель русского языка</w:t>
      </w:r>
      <w:r w:rsidR="00186DF5">
        <w:rPr>
          <w:lang w:val="ru-RU"/>
        </w:rPr>
        <w:t xml:space="preserve"> </w:t>
      </w:r>
    </w:p>
    <w:p w:rsidR="00186DF5" w:rsidRDefault="00186DF5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186DF5" w:rsidRDefault="00186DF5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186DF5" w:rsidRDefault="00186DF5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186DF5" w:rsidRDefault="00186DF5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186DF5" w:rsidRDefault="00186DF5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186DF5" w:rsidRDefault="00186DF5" w:rsidP="00186DF5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575972" w:rsidRPr="00186DF5" w:rsidRDefault="00F16162" w:rsidP="00186DF5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</w:pPr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 xml:space="preserve">х. </w:t>
      </w:r>
      <w:proofErr w:type="spellStart"/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186DF5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575972" w:rsidRPr="00186DF5" w:rsidRDefault="00575972">
      <w:pPr>
        <w:rPr>
          <w:lang w:val="ru-RU"/>
        </w:rPr>
        <w:sectPr w:rsidR="00575972" w:rsidRPr="00186DF5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575972" w:rsidRPr="00186DF5" w:rsidRDefault="00575972">
      <w:pPr>
        <w:autoSpaceDE w:val="0"/>
        <w:autoSpaceDN w:val="0"/>
        <w:spacing w:after="216" w:line="220" w:lineRule="exact"/>
        <w:rPr>
          <w:lang w:val="ru-RU"/>
        </w:rPr>
      </w:pPr>
    </w:p>
    <w:p w:rsidR="00575972" w:rsidRPr="00186DF5" w:rsidRDefault="00F16162">
      <w:pPr>
        <w:autoSpaceDE w:val="0"/>
        <w:autoSpaceDN w:val="0"/>
        <w:spacing w:after="0" w:line="230" w:lineRule="auto"/>
        <w:rPr>
          <w:lang w:val="ru-RU"/>
        </w:rPr>
      </w:pPr>
      <w:r w:rsidRPr="00186DF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75972" w:rsidRPr="009C07D7" w:rsidRDefault="00F16162">
      <w:pPr>
        <w:autoSpaceDE w:val="0"/>
        <w:autoSpaceDN w:val="0"/>
        <w:spacing w:before="346" w:after="0" w:line="286" w:lineRule="auto"/>
        <w:ind w:right="144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родному языку (русскому) для обучающихся 5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31.05.2021 г. № 287, зарегистрирован Министерством юстиции Российской Федерации 05.07.2021 г., № 64101) (далее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—Ф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:rsidR="00575972" w:rsidRPr="009C07D7" w:rsidRDefault="00F16162">
      <w:pPr>
        <w:autoSpaceDE w:val="0"/>
        <w:autoSpaceDN w:val="0"/>
        <w:spacing w:before="264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«РОДНОЙ ЯЗЫК (РУССКИЙ)»</w:t>
      </w:r>
    </w:p>
    <w:p w:rsidR="00575972" w:rsidRPr="009C07D7" w:rsidRDefault="00F16162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требований, заданных Федеральным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государственным образовательным стандартом основного общего образования к предметной области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одной язык и родная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родная литература» имеют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:rsidR="00575972" w:rsidRPr="009C07D7" w:rsidRDefault="00F16162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 «Родной язык (русский)» направлен на удовлетворение потребности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, изучающих иные родные языки (не русский).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:rsidR="00575972" w:rsidRPr="009C07D7" w:rsidRDefault="00F16162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содержании курса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 </w:t>
      </w:r>
    </w:p>
    <w:p w:rsidR="00575972" w:rsidRPr="009C07D7" w:rsidRDefault="00F16162">
      <w:pPr>
        <w:autoSpaceDE w:val="0"/>
        <w:autoSpaceDN w:val="0"/>
        <w:spacing w:before="264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«РОДНОЙ ЯЗЫК (РУССКИЙ)»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родного языка (русского) по программам основного общего образования являются:</w:t>
      </w:r>
    </w:p>
    <w:p w:rsidR="00575972" w:rsidRPr="009C07D7" w:rsidRDefault="00F16162">
      <w:pPr>
        <w:autoSpaceDE w:val="0"/>
        <w:autoSpaceDN w:val="0"/>
        <w:spacing w:before="178" w:after="0" w:line="286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воспитание гражданина и патриота; формирование российской гражданской идентичности в поликультурном и многоконфессиональном обществе; развитие представлений о родном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расширение  знаний  о  национальной  специфике  русского языка и языковых единицах,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436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6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прежде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всего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о лексике и фразеологии с национально-культурным компонентом значения;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об основных нормах русского литературного языка; о национальных особенностях русского речевого этикета;</w:t>
      </w:r>
    </w:p>
    <w:p w:rsidR="00575972" w:rsidRPr="009C07D7" w:rsidRDefault="00F16162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75972" w:rsidRPr="009C07D7" w:rsidRDefault="00F16162">
      <w:pPr>
        <w:autoSpaceDE w:val="0"/>
        <w:autoSpaceDN w:val="0"/>
        <w:spacing w:before="192" w:after="0" w:line="27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:rsidR="00575972" w:rsidRPr="009C07D7" w:rsidRDefault="00F16162">
      <w:pPr>
        <w:autoSpaceDE w:val="0"/>
        <w:autoSpaceDN w:val="0"/>
        <w:spacing w:before="190" w:after="0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текст,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инфографика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др.);</w:t>
      </w:r>
    </w:p>
    <w:p w:rsidR="00575972" w:rsidRDefault="00F16162">
      <w:pPr>
        <w:autoSpaceDE w:val="0"/>
        <w:autoSpaceDN w:val="0"/>
        <w:spacing w:before="190" w:after="0" w:line="271" w:lineRule="auto"/>
        <w:ind w:left="420" w:right="288"/>
        <w:rPr>
          <w:rFonts w:ascii="Times New Roman" w:eastAsia="Times New Roman" w:hAnsi="Times New Roman"/>
          <w:color w:val="000000"/>
          <w:sz w:val="24"/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развитие проектного и исследовательского мышления, приобретение практического опыта исследовательской  работы по родному языку (русскому), воспитание самостоятельности в приобретении знаний.</w:t>
      </w:r>
    </w:p>
    <w:p w:rsidR="009C07D7" w:rsidRDefault="009C07D7" w:rsidP="009C07D7">
      <w:pPr>
        <w:autoSpaceDE w:val="0"/>
        <w:autoSpaceDN w:val="0"/>
        <w:spacing w:after="0" w:line="240" w:lineRule="auto"/>
        <w:ind w:left="420" w:right="289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Реализация воспитательного потенциала на уроках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r w:rsidRPr="009C07D7">
        <w:rPr>
          <w:rFonts w:ascii="Times New Roman" w:hAnsi="Times New Roman" w:cs="Times New Roman"/>
          <w:b/>
          <w:sz w:val="24"/>
          <w:szCs w:val="24"/>
          <w:lang w:val="ru-RU"/>
        </w:rPr>
        <w:t>одного русского языка в 5 классебудет осуществляться в соответствии с Рабочей программой воспитания МБОУ Россошанской ООШ   и предполагает следующее: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установление взаимоотношений субъектов деятельности на уроке как отношений субъектов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единой совместной деятельности, обеспечиваемой </w:t>
      </w:r>
      <w:proofErr w:type="gramStart"/>
      <w:r w:rsidRPr="009C07D7">
        <w:rPr>
          <w:rFonts w:ascii="Times New Roman" w:hAnsi="Times New Roman" w:cs="Times New Roman"/>
          <w:sz w:val="24"/>
          <w:szCs w:val="24"/>
          <w:lang w:val="ru-RU"/>
        </w:rPr>
        <w:t>общими</w:t>
      </w:r>
      <w:proofErr w:type="gramEnd"/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активными интеллектуальными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усилиями;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- организацию на уроках активной деятельности учащихся, в том числе </w:t>
      </w:r>
      <w:proofErr w:type="gramStart"/>
      <w:r w:rsidRPr="009C07D7">
        <w:rPr>
          <w:rFonts w:ascii="Times New Roman" w:hAnsi="Times New Roman" w:cs="Times New Roman"/>
          <w:sz w:val="24"/>
          <w:szCs w:val="24"/>
          <w:lang w:val="ru-RU"/>
        </w:rPr>
        <w:t>поисково- исследовательской</w:t>
      </w:r>
      <w:proofErr w:type="gramEnd"/>
      <w:r w:rsidRPr="009C07D7">
        <w:rPr>
          <w:rFonts w:ascii="Times New Roman" w:hAnsi="Times New Roman" w:cs="Times New Roman"/>
          <w:sz w:val="24"/>
          <w:szCs w:val="24"/>
          <w:lang w:val="ru-RU"/>
        </w:rPr>
        <w:t>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использование воспитательных возможностей пред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метного содержания через подбор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соответствующих текстов для чтения и анализа, упра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жнений, проблемных ситуаций для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обсуждения в классе;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формирование уважения к достижениям и открыти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ям великих ученых - лингвистов,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убежденности в важности лингвистических знаний в практической жизни человека, признание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радости творческого труда как одной из основных человеческих ценностей;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- применение на уроке интерактивных форм работы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учащихся: интеллектуальных игр,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стимулирующих познавательную мотивацию; дискуссий, 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торые дают учащимся возможность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приобрести опыт ведения конструктивного диалога;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 групповой работы или работы в парах, которые уча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 школьников командной работе и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взаимодействию с другими людьми;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 включение в урок деловых игр, которые помогают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оддержать мотивацию к получению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- организацию наставничества мотивированных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эрудированных учащихся над их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неуспевающими или низко мотивированными на изучение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русского языка одноклассниками,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>дающего социально значимый опыт сотрудничества и взаимной помощи;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C07D7">
        <w:rPr>
          <w:rFonts w:ascii="Times New Roman" w:hAnsi="Times New Roman" w:cs="Times New Roman"/>
          <w:sz w:val="24"/>
          <w:szCs w:val="24"/>
          <w:lang w:val="ru-RU"/>
        </w:rPr>
        <w:t>-  инициирование и поддержка исследовательской де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ятельности обучающихся в рамках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реализации ими индивидуальных и групповых исследовательских проектов, что дает возможность приобрести навык самостоятельного решения теоретической проблемы, навык </w:t>
      </w:r>
      <w:r w:rsidRPr="009C07D7">
        <w:rPr>
          <w:rFonts w:ascii="Times New Roman" w:hAnsi="Times New Roman" w:cs="Times New Roman"/>
          <w:sz w:val="24"/>
          <w:szCs w:val="24"/>
          <w:lang w:val="ru-RU"/>
        </w:rPr>
        <w:lastRenderedPageBreak/>
        <w:t>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  <w:proofErr w:type="gramEnd"/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Таким образом, при реализации рабочей программы по родному языку (русскому) в 5 классе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основными воспитательными целями на уроках станут: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культуры личности;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-отношение к родному языку как к культурному достоянию России и мира;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-понимание значимости родного языка для развития общества;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активности, самостоятельности, ответственности;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нравственности, культуры общения;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эстетической культуры;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-воспитание графической культуры школьников.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 xml:space="preserve"> В результате чего будут развиты навыки сотрудничества, коммуникации, социальной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ответственности, способность критически мыслить, оперативно и качественно решать</w:t>
      </w:r>
    </w:p>
    <w:p w:rsidR="009C07D7" w:rsidRPr="009C07D7" w:rsidRDefault="009C07D7" w:rsidP="009C07D7">
      <w:pPr>
        <w:autoSpaceDE w:val="0"/>
        <w:autoSpaceDN w:val="0"/>
        <w:spacing w:after="0" w:line="240" w:lineRule="auto"/>
        <w:ind w:left="420" w:right="28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07D7">
        <w:rPr>
          <w:rFonts w:ascii="Times New Roman" w:hAnsi="Times New Roman" w:cs="Times New Roman"/>
          <w:sz w:val="24"/>
          <w:szCs w:val="24"/>
          <w:lang w:val="ru-RU"/>
        </w:rPr>
        <w:t>возникающие проблемы.</w:t>
      </w:r>
    </w:p>
    <w:p w:rsidR="00575972" w:rsidRPr="009C07D7" w:rsidRDefault="00F16162">
      <w:pPr>
        <w:autoSpaceDE w:val="0"/>
        <w:autoSpaceDN w:val="0"/>
        <w:spacing w:before="322" w:after="0" w:line="262" w:lineRule="auto"/>
        <w:ind w:right="72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СОДЕРЖАТЕЛЬНЫЕ ЛИНИИ ПРОГРАММЫ УЧЕБНОГО  ПРЕДМЕТА</w:t>
      </w:r>
      <w:proofErr w:type="gramStart"/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«Р</w:t>
      </w:r>
      <w:proofErr w:type="gramEnd"/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УССКИЙ РОДНОЙ ЯЗЫК»</w:t>
      </w:r>
    </w:p>
    <w:p w:rsidR="00575972" w:rsidRPr="009C07D7" w:rsidRDefault="00F16162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Как курс, имеющий частный характер, школьный курс родного русского языка опирается на содержание основного курса,представленного в образовательной области «Русский язык и литература», сопровождает и поддерживает его.</w:t>
      </w:r>
    </w:p>
    <w:p w:rsidR="00575972" w:rsidRPr="009C07D7" w:rsidRDefault="00F16162">
      <w:pPr>
        <w:autoSpaceDE w:val="0"/>
        <w:autoSpaceDN w:val="0"/>
        <w:spacing w:before="70" w:after="0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практико-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ориентированный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характер.</w:t>
      </w:r>
    </w:p>
    <w:p w:rsidR="00575972" w:rsidRPr="009C07D7" w:rsidRDefault="00F16162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этим в программе выделяются следующие блоки.</w:t>
      </w:r>
    </w:p>
    <w:p w:rsidR="00575972" w:rsidRPr="009C07D7" w:rsidRDefault="00F16162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 первом блоке — «Язык и культура» 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C07D7">
        <w:rPr>
          <w:lang w:val="ru-RU"/>
        </w:rPr>
        <w:tab/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Второй блок — «Культура речи» 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выразительности;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 вариантов норм; развитие потребности обращаться к нормативным словарям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современного русского литературного языка и совершенствование умений пользоваться ими. </w:t>
      </w: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 третьем блоке — «Речь. Речевая деятельность. Текст» — представлено содержание, направленное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86" w:right="712" w:bottom="36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6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81" w:lineRule="auto"/>
        <w:ind w:right="144"/>
        <w:rPr>
          <w:lang w:val="ru-RU"/>
        </w:rPr>
      </w:pP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на совершенствование видов речевой деятельности в их взаимосвязи и культуры устной и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575972" w:rsidRPr="009C07D7" w:rsidRDefault="00F16162">
      <w:pPr>
        <w:autoSpaceDE w:val="0"/>
        <w:autoSpaceDN w:val="0"/>
        <w:spacing w:before="26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«РОДНОЙ ЯЗЫК (РУССКИЙ)» В УЧЕБНОМ ПЛАНЕ</w:t>
      </w:r>
    </w:p>
    <w:p w:rsidR="00575972" w:rsidRPr="009C07D7" w:rsidRDefault="00F16162">
      <w:pPr>
        <w:autoSpaceDE w:val="0"/>
        <w:autoSpaceDN w:val="0"/>
        <w:spacing w:before="166" w:after="0" w:line="271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575972" w:rsidRPr="009C07D7" w:rsidRDefault="00F16162">
      <w:pPr>
        <w:autoSpaceDE w:val="0"/>
        <w:autoSpaceDN w:val="0"/>
        <w:spacing w:before="72" w:after="0" w:line="271" w:lineRule="auto"/>
        <w:ind w:right="634"/>
        <w:jc w:val="both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«Родной язык (русский)», представленное в рабочей программе, соответствует ФГОС ООО, Примерной основной образовательной программе основного общего образования и рассчитано на общую учебную нагрузку в 5 классе в объеме 35 часов.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86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78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75972" w:rsidRPr="009C07D7" w:rsidRDefault="00F16162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Язык и культура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Русский язык — национальный язык русского народа. Роль родного языка в жизни человека.</w:t>
      </w:r>
    </w:p>
    <w:p w:rsidR="00575972" w:rsidRPr="009C07D7" w:rsidRDefault="00F16162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Краткая история русской письменности. Создание славянского алфавита.</w:t>
      </w:r>
    </w:p>
    <w:p w:rsidR="00575972" w:rsidRPr="009C07D7" w:rsidRDefault="00F16162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 как зеркало национальной культуры. Слово как хранилище материальной и духовной культуры народа.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</w:t>
      </w:r>
      <w:proofErr w:type="gramEnd"/>
    </w:p>
    <w:p w:rsidR="00575972" w:rsidRPr="009C07D7" w:rsidRDefault="00F16162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575972" w:rsidRPr="009C07D7" w:rsidRDefault="00F16162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:rsidR="00575972" w:rsidRPr="009C07D7" w:rsidRDefault="00F1616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со специфическим оценочно-характеризующим значением. Связь определённых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наименований с некоторыми качествами, эмоциональными состояниями и т. п. человека (</w:t>
      </w:r>
      <w:r w:rsidRPr="009C07D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барышня </w:t>
      </w:r>
      <w:proofErr w:type="gramStart"/>
      <w:r w:rsidRPr="009C07D7">
        <w:rPr>
          <w:rFonts w:ascii="Times New Roman" w:eastAsia="Times New Roman" w:hAnsi="Times New Roman"/>
          <w:i/>
          <w:color w:val="000000"/>
          <w:sz w:val="24"/>
          <w:lang w:val="ru-RU"/>
        </w:rPr>
        <w:t>—о</w:t>
      </w:r>
      <w:proofErr w:type="gramEnd"/>
      <w:r w:rsidRPr="009C07D7">
        <w:rPr>
          <w:rFonts w:ascii="Times New Roman" w:eastAsia="Times New Roman" w:hAnsi="Times New Roman"/>
          <w:i/>
          <w:color w:val="000000"/>
          <w:sz w:val="24"/>
          <w:lang w:val="ru-RU"/>
        </w:rPr>
        <w:t>б изнеженной, избалованной девушке; сухарь — о сухом, неотзывчивом  человеке;  сорока  —  о болтливой  женщине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 т. п.).</w:t>
      </w:r>
    </w:p>
    <w:p w:rsidR="00575972" w:rsidRPr="009C07D7" w:rsidRDefault="00F1616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575972" w:rsidRPr="009C07D7" w:rsidRDefault="00F16162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Общеизвестные старинные русские города. Происхождение их названий.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Ознакомление с историей и этимологией некоторых слов.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Культура речи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Постоянное и подвижное ударение в именах существительных, именах прилагательных, глаголах. Омографы:  ударение как маркер смысла слова. Произносительные варианты орфоэпической нормы.</w:t>
      </w:r>
    </w:p>
    <w:p w:rsidR="00575972" w:rsidRPr="009C07D7" w:rsidRDefault="00F16162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общеупотребительный‚ разговорный и просторечный) употребления имён существительных,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6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71" w:lineRule="auto"/>
        <w:ind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575972" w:rsidRPr="009C07D7" w:rsidRDefault="00F16162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 </w:t>
      </w:r>
      <w:proofErr w:type="gramStart"/>
      <w:r w:rsidRPr="009C07D7">
        <w:rPr>
          <w:rFonts w:ascii="Times New Roman" w:eastAsia="Times New Roman" w:hAnsi="Times New Roman"/>
          <w:i/>
          <w:color w:val="000000"/>
          <w:sz w:val="24"/>
          <w:lang w:val="ru-RU"/>
        </w:rPr>
        <w:t>-а</w:t>
      </w:r>
      <w:proofErr w:type="gramEnd"/>
      <w:r w:rsidRPr="009C07D7">
        <w:rPr>
          <w:rFonts w:ascii="Times New Roman" w:eastAsia="Times New Roman" w:hAnsi="Times New Roman"/>
          <w:i/>
          <w:color w:val="000000"/>
          <w:sz w:val="24"/>
          <w:lang w:val="ru-RU"/>
        </w:rPr>
        <w:t>(-я), -ы(-и)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‚ различающиеся по смыслу. Литературные‚ разговорные‚ устарелые и профессиональные особенности формы именительного падежа множественного числа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 мужского рода.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Правила речевого этикета: нормы и традиции. Устойчивые формулы речевого этикета в общении.</w:t>
      </w:r>
    </w:p>
    <w:p w:rsidR="00575972" w:rsidRPr="009C07D7" w:rsidRDefault="00F16162">
      <w:pPr>
        <w:autoSpaceDE w:val="0"/>
        <w:autoSpaceDN w:val="0"/>
        <w:spacing w:before="7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Обращение в русском речевом этикете. История этикетной формулы обращения в русском языке.</w:t>
      </w:r>
    </w:p>
    <w:p w:rsidR="00575972" w:rsidRPr="009C07D7" w:rsidRDefault="00F16162">
      <w:pPr>
        <w:autoSpaceDE w:val="0"/>
        <w:autoSpaceDN w:val="0"/>
        <w:spacing w:before="72" w:after="0" w:line="281" w:lineRule="auto"/>
        <w:ind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3. Речь. Речевая деятельность. Текст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Текст. Композиционные формы описания, повествования, рассуждения.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разновидности языка. Разговорная речь. Просьба, извинение как жанры разговорной речи.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Официально-деловой стиль. Объявление (устное и письменное).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Учебно-научный стиль. План ответа на уроке, план текста.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Публицистический стиль. Устное выступление. Девиз, слоган.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Язык художественной  литературы. Литературная  сказка. Рассказ.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 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86" w:right="644" w:bottom="144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78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«Родной язык (русский)» в 5 классе направлено на достижение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следующих личностных,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результатов.</w:t>
      </w:r>
    </w:p>
    <w:p w:rsidR="00575972" w:rsidRPr="009C07D7" w:rsidRDefault="00F16162">
      <w:pPr>
        <w:autoSpaceDE w:val="0"/>
        <w:autoSpaceDN w:val="0"/>
        <w:spacing w:before="26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75972" w:rsidRPr="009C07D7" w:rsidRDefault="00F16162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72" w:after="0" w:line="281" w:lineRule="auto"/>
        <w:ind w:right="144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9C07D7">
        <w:rPr>
          <w:lang w:val="ru-RU"/>
        </w:rPr>
        <w:br/>
      </w: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воспитания:</w:t>
      </w:r>
    </w:p>
    <w:p w:rsidR="00575972" w:rsidRPr="009C07D7" w:rsidRDefault="00F16162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экстремизма, дискриминации;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понимание роли различных социальных институтов в жизни человека; </w:t>
      </w:r>
    </w:p>
    <w:p w:rsidR="00575972" w:rsidRPr="009C07D7" w:rsidRDefault="00F16162">
      <w:pPr>
        <w:autoSpaceDE w:val="0"/>
        <w:autoSpaceDN w:val="0"/>
        <w:spacing w:before="190" w:after="0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литературных произведений, написанных на русском языке; 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разнообразной совместной деятельности, стремление к взаимопониманию и взаимопомощи; </w:t>
      </w:r>
    </w:p>
    <w:p w:rsidR="00575972" w:rsidRPr="009C07D7" w:rsidRDefault="00F16162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школьном самоуправлении; </w:t>
      </w:r>
    </w:p>
    <w:p w:rsidR="00575972" w:rsidRPr="009C07D7" w:rsidRDefault="00F16162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участию в гуманитарной деятельности (помощь людям, нуждающимся в ней;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</w:p>
    <w:p w:rsidR="00575972" w:rsidRPr="009C07D7" w:rsidRDefault="00F16162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108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моральные ценности и нормы в ситуациях нравственного выбора; 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асоциальных поступков; </w:t>
      </w:r>
    </w:p>
    <w:p w:rsidR="00575972" w:rsidRPr="009C07D7" w:rsidRDefault="00F16162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свобода и ответственность личности в условиях индивидуального и общественного пространства;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575972" w:rsidRPr="009C07D7" w:rsidRDefault="00F16162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эмоционального воздействия искусства; 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русского языка как средства коммуникации и самовыражения; 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5972" w:rsidRPr="009C07D7" w:rsidRDefault="00F16162">
      <w:pPr>
        <w:autoSpaceDE w:val="0"/>
        <w:autoSpaceDN w:val="0"/>
        <w:spacing w:before="178" w:after="0" w:line="286" w:lineRule="auto"/>
        <w:ind w:left="240"/>
        <w:rPr>
          <w:lang w:val="ru-RU"/>
        </w:rPr>
      </w:pP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психического здоровья;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соблюдение правил безопасности, в том числе навыки безопасного поведения в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принимать себя и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</w:t>
      </w:r>
    </w:p>
    <w:p w:rsidR="00575972" w:rsidRPr="009C07D7" w:rsidRDefault="00F16162">
      <w:pPr>
        <w:autoSpaceDE w:val="0"/>
        <w:autoSpaceDN w:val="0"/>
        <w:spacing w:before="190" w:after="0" w:line="281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:rsidR="00575972" w:rsidRPr="009C07D7" w:rsidRDefault="00F16162">
      <w:pPr>
        <w:autoSpaceDE w:val="0"/>
        <w:autoSpaceDN w:val="0"/>
        <w:spacing w:before="178" w:after="0" w:line="271" w:lineRule="auto"/>
        <w:ind w:left="24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328" w:right="932" w:bottom="372" w:left="846" w:header="720" w:footer="720" w:gutter="0"/>
          <w:cols w:space="720" w:equalWidth="0">
            <w:col w:w="10122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72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575972" w:rsidRPr="009C07D7" w:rsidRDefault="00F16162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последствий для окружающей среды; умение точно, логично выражать свою точку зрения на экологические проблемы;</w:t>
      </w:r>
    </w:p>
    <w:p w:rsidR="00575972" w:rsidRPr="009C07D7" w:rsidRDefault="00F16162">
      <w:pPr>
        <w:autoSpaceDE w:val="0"/>
        <w:autoSpaceDN w:val="0"/>
        <w:spacing w:before="192" w:after="0" w:line="283" w:lineRule="auto"/>
        <w:ind w:left="420"/>
        <w:rPr>
          <w:lang w:val="ru-RU"/>
        </w:rPr>
      </w:pP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деятельности экологической направленности;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575972" w:rsidRPr="009C07D7" w:rsidRDefault="00F16162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культурой, навыками чтения как средства познания мира; 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языкового образования; 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75972" w:rsidRPr="009C07D7" w:rsidRDefault="00F16162">
      <w:pPr>
        <w:tabs>
          <w:tab w:val="left" w:pos="180"/>
        </w:tabs>
        <w:autoSpaceDE w:val="0"/>
        <w:autoSpaceDN w:val="0"/>
        <w:spacing w:before="300" w:after="0" w:line="262" w:lineRule="auto"/>
        <w:ind w:right="144"/>
        <w:rPr>
          <w:lang w:val="ru-RU"/>
        </w:rPr>
      </w:pPr>
      <w:r w:rsidRPr="009C07D7">
        <w:rPr>
          <w:lang w:val="ru-RU"/>
        </w:rPr>
        <w:tab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адаптацию </w:t>
      </w:r>
      <w:proofErr w:type="gramStart"/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:rsidR="00575972" w:rsidRPr="009C07D7" w:rsidRDefault="00F16162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5972" w:rsidRPr="009C07D7" w:rsidRDefault="00F16162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92" w:right="736" w:bottom="362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84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75972" w:rsidRPr="009C07D7" w:rsidRDefault="00F16162">
      <w:pPr>
        <w:autoSpaceDE w:val="0"/>
        <w:autoSpaceDN w:val="0"/>
        <w:spacing w:before="190" w:after="0" w:line="281" w:lineRule="auto"/>
        <w:ind w:left="420" w:right="288"/>
        <w:rPr>
          <w:lang w:val="ru-RU"/>
        </w:rPr>
      </w:pP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575972" w:rsidRPr="009C07D7" w:rsidRDefault="00F16162">
      <w:pPr>
        <w:autoSpaceDE w:val="0"/>
        <w:autoSpaceDN w:val="0"/>
        <w:spacing w:before="324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75972" w:rsidRPr="009C07D7" w:rsidRDefault="00F16162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575972" w:rsidRPr="009C07D7" w:rsidRDefault="00F16162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языковых единиц, языковых явлений и процессов;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 информации, необходимой для решения поставленной учебной задачи;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5972" w:rsidRPr="009C07D7" w:rsidRDefault="00F16162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575972" w:rsidRPr="009C07D7" w:rsidRDefault="00F16162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языковом образовании;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составлять алгоритм действий и использовать его для решения учебных задач;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лингвистического исследования (эксперимента);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304" w:right="720" w:bottom="312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72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наблюдения, исследования; владеть инструментами оценки достоверности полученных выводов и обобщений;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575972" w:rsidRPr="009C07D7" w:rsidRDefault="00F16162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5972" w:rsidRPr="009C07D7" w:rsidRDefault="00F16162">
      <w:pPr>
        <w:autoSpaceDE w:val="0"/>
        <w:autoSpaceDN w:val="0"/>
        <w:spacing w:before="192" w:after="0" w:line="262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5972" w:rsidRPr="009C07D7" w:rsidRDefault="00F16162">
      <w:pPr>
        <w:autoSpaceDE w:val="0"/>
        <w:autoSpaceDN w:val="0"/>
        <w:spacing w:before="192" w:after="0" w:line="271" w:lineRule="auto"/>
        <w:ind w:left="24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виды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оптимальную форму представления информации (текст,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учителем или сформулированным самостоятельно;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:rsidR="00575972" w:rsidRPr="009C07D7" w:rsidRDefault="00F16162">
      <w:pPr>
        <w:autoSpaceDE w:val="0"/>
        <w:autoSpaceDN w:val="0"/>
        <w:spacing w:before="29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 действиями.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575972" w:rsidRPr="009C07D7" w:rsidRDefault="00F16162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условиями и целями общения; </w:t>
      </w:r>
    </w:p>
    <w:p w:rsidR="00575972" w:rsidRPr="009C07D7" w:rsidRDefault="00F16162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зрения) в диалогах и дискуссиях, в устной монологической речи и в письменных текстах;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невербальные средства общения, понимать значение социальных знаков;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знать и распознавать предпосылки конфликтных ситуаций и смягчать конфликты, вести переговоры;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проведённого языкового анализа, выполненного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92" w:right="740" w:bottom="372" w:left="846" w:header="720" w:footer="720" w:gutter="0"/>
          <w:cols w:space="720" w:equalWidth="0">
            <w:col w:w="1031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6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лингвистического эксперимента, исследования, проекта;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575972" w:rsidRPr="009C07D7" w:rsidRDefault="00F16162">
      <w:pPr>
        <w:autoSpaceDE w:val="0"/>
        <w:autoSpaceDN w:val="0"/>
        <w:spacing w:before="178" w:after="0" w:line="271" w:lineRule="auto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:rsidR="00575972" w:rsidRPr="009C07D7" w:rsidRDefault="00F16162">
      <w:pPr>
        <w:autoSpaceDE w:val="0"/>
        <w:autoSpaceDN w:val="0"/>
        <w:spacing w:before="192" w:after="0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575972" w:rsidRPr="009C07D7" w:rsidRDefault="00F16162">
      <w:pPr>
        <w:autoSpaceDE w:val="0"/>
        <w:autoSpaceDN w:val="0"/>
        <w:spacing w:before="190" w:after="0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5972" w:rsidRPr="009C07D7" w:rsidRDefault="00F16162">
      <w:pPr>
        <w:autoSpaceDE w:val="0"/>
        <w:autoSpaceDN w:val="0"/>
        <w:spacing w:before="190" w:after="0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5972" w:rsidRPr="009C07D7" w:rsidRDefault="00F16162">
      <w:pPr>
        <w:autoSpaceDE w:val="0"/>
        <w:autoSpaceDN w:val="0"/>
        <w:spacing w:before="29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5972" w:rsidRPr="009C07D7" w:rsidRDefault="00F16162">
      <w:pPr>
        <w:autoSpaceDE w:val="0"/>
        <w:autoSpaceDN w:val="0"/>
        <w:spacing w:before="192" w:after="0" w:line="271" w:lineRule="auto"/>
        <w:ind w:left="240" w:right="7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план действий, вносить необходимые коррективы в ходе его реализации;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575972" w:rsidRPr="009C07D7" w:rsidRDefault="00F16162">
      <w:pPr>
        <w:autoSpaceDE w:val="0"/>
        <w:autoSpaceDN w:val="0"/>
        <w:spacing w:before="178" w:after="0" w:line="262" w:lineRule="auto"/>
        <w:ind w:left="240" w:right="100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разными способами самоконтроля (в том числе речевого),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давать адекватную оценку учебной ситуации и предлагать план её изменения;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1296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86" w:right="736" w:bottom="512" w:left="846" w:header="720" w:footer="720" w:gutter="0"/>
          <w:cols w:space="720" w:equalWidth="0">
            <w:col w:w="10318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108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управлять собственными эмоциями и эмоциями других;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575972" w:rsidRPr="009C07D7" w:rsidRDefault="00F16162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575972" w:rsidRPr="009C07D7" w:rsidRDefault="00F16162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 и его мнению;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и чужое право на ошибку;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 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575972" w:rsidRPr="009C07D7" w:rsidRDefault="00F16162">
      <w:pPr>
        <w:autoSpaceDE w:val="0"/>
        <w:autoSpaceDN w:val="0"/>
        <w:spacing w:before="32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75972" w:rsidRPr="009C07D7" w:rsidRDefault="00F16162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Язык и культура:</w:t>
      </w:r>
    </w:p>
    <w:p w:rsidR="00575972" w:rsidRPr="009C07D7" w:rsidRDefault="00F16162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575972" w:rsidRPr="009C07D7" w:rsidRDefault="00F16162">
      <w:pPr>
        <w:autoSpaceDE w:val="0"/>
        <w:autoSpaceDN w:val="0"/>
        <w:spacing w:before="190" w:after="0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575972" w:rsidRPr="009C07D7" w:rsidRDefault="00F16162">
      <w:pPr>
        <w:autoSpaceDE w:val="0"/>
        <w:autoSpaceDN w:val="0"/>
        <w:spacing w:before="192" w:after="0" w:line="28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употреблять их;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 словари, словари пословиц и поговорок; словари синонимов,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328" w:right="736" w:bottom="408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6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71" w:lineRule="auto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Культура речи:</w:t>
      </w:r>
    </w:p>
    <w:p w:rsidR="00575972" w:rsidRPr="009C07D7" w:rsidRDefault="00F16162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современном русском литературном языке;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показателях хорошей и правильной речи;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иметь общее представление о роли А. С. Пушкина в развитии современного русского литературного языка (в рамках изученного);</w:t>
      </w:r>
    </w:p>
    <w:p w:rsidR="00575972" w:rsidRPr="009C07D7" w:rsidRDefault="00F16162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575972" w:rsidRPr="009C07D7" w:rsidRDefault="00F16162">
      <w:pPr>
        <w:autoSpaceDE w:val="0"/>
        <w:autoSpaceDN w:val="0"/>
        <w:spacing w:before="192" w:after="0" w:line="281" w:lineRule="auto"/>
        <w:ind w:left="240" w:right="72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:rsidR="00575972" w:rsidRPr="009C07D7" w:rsidRDefault="00F16162">
      <w:pPr>
        <w:autoSpaceDE w:val="0"/>
        <w:autoSpaceDN w:val="0"/>
        <w:spacing w:before="190" w:after="0"/>
        <w:ind w:left="240" w:right="288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 w:rsidR="00575972" w:rsidRPr="009C07D7" w:rsidRDefault="00F16162">
      <w:pPr>
        <w:autoSpaceDE w:val="0"/>
        <w:autoSpaceDN w:val="0"/>
        <w:spacing w:before="190" w:after="0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 w:right="1362"/>
        <w:jc w:val="both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575972" w:rsidRPr="009C07D7" w:rsidRDefault="00F16162">
      <w:pPr>
        <w:autoSpaceDE w:val="0"/>
        <w:autoSpaceDN w:val="0"/>
        <w:spacing w:before="180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Речь. Речевая деятельность. Текст:</w:t>
      </w:r>
    </w:p>
    <w:p w:rsidR="00575972" w:rsidRPr="009C07D7" w:rsidRDefault="00F16162">
      <w:pPr>
        <w:autoSpaceDE w:val="0"/>
        <w:autoSpaceDN w:val="0"/>
        <w:spacing w:before="178" w:after="0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:rsidR="00575972" w:rsidRPr="009C07D7" w:rsidRDefault="00F16162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создавать объявления (в устной и письменной форме) с учётом речевой ситуации;</w:t>
      </w:r>
    </w:p>
    <w:p w:rsidR="00575972" w:rsidRPr="009C07D7" w:rsidRDefault="00F1616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создавать тексты публицистических жанров (девиз, слоган);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86" w:right="730" w:bottom="342" w:left="846" w:header="720" w:footer="720" w:gutter="0"/>
          <w:cols w:space="720" w:equalWidth="0">
            <w:col w:w="1032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102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62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отредактированный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тексты;</w:t>
      </w:r>
    </w:p>
    <w:p w:rsidR="00575972" w:rsidRPr="009C07D7" w:rsidRDefault="00F16162">
      <w:pPr>
        <w:autoSpaceDE w:val="0"/>
        <w:autoSpaceDN w:val="0"/>
        <w:spacing w:before="190" w:after="0" w:line="262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322" w:right="1274" w:bottom="1440" w:left="1086" w:header="720" w:footer="720" w:gutter="0"/>
          <w:cols w:space="720" w:equalWidth="0">
            <w:col w:w="9539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4" w:line="220" w:lineRule="exact"/>
        <w:rPr>
          <w:lang w:val="ru-RU"/>
        </w:rPr>
      </w:pPr>
    </w:p>
    <w:p w:rsidR="00575972" w:rsidRDefault="00F16162">
      <w:pPr>
        <w:autoSpaceDE w:val="0"/>
        <w:autoSpaceDN w:val="0"/>
        <w:spacing w:after="416" w:line="23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1E3D0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Style w:val="aff0"/>
        <w:tblW w:w="0" w:type="auto"/>
        <w:tblLayout w:type="fixed"/>
        <w:tblLook w:val="04A0"/>
      </w:tblPr>
      <w:tblGrid>
        <w:gridCol w:w="561"/>
        <w:gridCol w:w="2067"/>
        <w:gridCol w:w="174"/>
        <w:gridCol w:w="699"/>
        <w:gridCol w:w="1002"/>
        <w:gridCol w:w="992"/>
        <w:gridCol w:w="1701"/>
        <w:gridCol w:w="3106"/>
        <w:gridCol w:w="1173"/>
        <w:gridCol w:w="2950"/>
      </w:tblGrid>
      <w:tr w:rsidR="00A0283B" w:rsidTr="00A0283B">
        <w:tc>
          <w:tcPr>
            <w:tcW w:w="561" w:type="dxa"/>
            <w:vMerge w:val="restart"/>
          </w:tcPr>
          <w:p w:rsidR="00A0283B" w:rsidRPr="001E3D09" w:rsidRDefault="00A0283B" w:rsidP="001E3D09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A0283B" w:rsidRDefault="00A0283B" w:rsidP="001E3D09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E3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1E3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067" w:type="dxa"/>
            <w:vMerge w:val="restart"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867" w:type="dxa"/>
            <w:gridSpan w:val="4"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A0283B" w:rsidRPr="008771DD" w:rsidRDefault="00A0283B" w:rsidP="001E3D09">
            <w:proofErr w:type="spellStart"/>
            <w:r w:rsidRPr="008771DD">
              <w:t>Дата</w:t>
            </w:r>
            <w:proofErr w:type="spellEnd"/>
          </w:p>
        </w:tc>
        <w:tc>
          <w:tcPr>
            <w:tcW w:w="3106" w:type="dxa"/>
            <w:vMerge w:val="restart"/>
          </w:tcPr>
          <w:p w:rsidR="00A0283B" w:rsidRPr="002A5927" w:rsidRDefault="00A0283B" w:rsidP="001E3D09">
            <w:proofErr w:type="spellStart"/>
            <w:r w:rsidRPr="002A5927">
              <w:t>Видыдеятельности</w:t>
            </w:r>
            <w:proofErr w:type="spellEnd"/>
          </w:p>
        </w:tc>
        <w:tc>
          <w:tcPr>
            <w:tcW w:w="1173" w:type="dxa"/>
            <w:vMerge w:val="restart"/>
          </w:tcPr>
          <w:p w:rsidR="00A0283B" w:rsidRPr="002A5927" w:rsidRDefault="00A0283B" w:rsidP="001E3D09">
            <w:proofErr w:type="spellStart"/>
            <w:r w:rsidRPr="002A5927">
              <w:t>Виды</w:t>
            </w:r>
            <w:proofErr w:type="spellEnd"/>
            <w:r w:rsidRPr="002A5927">
              <w:t xml:space="preserve">, </w:t>
            </w:r>
            <w:proofErr w:type="spellStart"/>
            <w:r w:rsidRPr="002A5927">
              <w:t>формыконтроля</w:t>
            </w:r>
            <w:proofErr w:type="spellEnd"/>
          </w:p>
        </w:tc>
        <w:tc>
          <w:tcPr>
            <w:tcW w:w="2950" w:type="dxa"/>
            <w:vMerge w:val="restart"/>
          </w:tcPr>
          <w:p w:rsidR="00A0283B" w:rsidRPr="002A5927" w:rsidRDefault="00A0283B" w:rsidP="001E3D09">
            <w:proofErr w:type="spellStart"/>
            <w:r w:rsidRPr="002A5927">
              <w:t>Электронные</w:t>
            </w:r>
            <w:proofErr w:type="spellEnd"/>
            <w:r w:rsidRPr="002A5927">
              <w:t xml:space="preserve"> (</w:t>
            </w:r>
            <w:proofErr w:type="spellStart"/>
            <w:r w:rsidRPr="002A5927">
              <w:t>цифровые</w:t>
            </w:r>
            <w:proofErr w:type="spellEnd"/>
            <w:r w:rsidRPr="002A5927">
              <w:t xml:space="preserve">) </w:t>
            </w:r>
            <w:proofErr w:type="spellStart"/>
            <w:r w:rsidRPr="002A5927">
              <w:t>образовательныересурсы</w:t>
            </w:r>
            <w:proofErr w:type="spellEnd"/>
          </w:p>
        </w:tc>
      </w:tr>
      <w:tr w:rsidR="00A0283B" w:rsidTr="00A0283B">
        <w:tc>
          <w:tcPr>
            <w:tcW w:w="561" w:type="dxa"/>
            <w:vMerge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67" w:type="dxa"/>
            <w:vMerge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3" w:type="dxa"/>
            <w:gridSpan w:val="2"/>
          </w:tcPr>
          <w:p w:rsidR="00A0283B" w:rsidRPr="008374A4" w:rsidRDefault="00A0283B" w:rsidP="001E3D09">
            <w:proofErr w:type="spellStart"/>
            <w:r w:rsidRPr="008374A4">
              <w:t>всего</w:t>
            </w:r>
            <w:proofErr w:type="spellEnd"/>
          </w:p>
        </w:tc>
        <w:tc>
          <w:tcPr>
            <w:tcW w:w="1002" w:type="dxa"/>
          </w:tcPr>
          <w:p w:rsidR="00A0283B" w:rsidRPr="008374A4" w:rsidRDefault="00A0283B" w:rsidP="001E3D09">
            <w:proofErr w:type="spellStart"/>
            <w:r w:rsidRPr="008374A4">
              <w:t>контрольныеработы</w:t>
            </w:r>
            <w:proofErr w:type="spellEnd"/>
          </w:p>
        </w:tc>
        <w:tc>
          <w:tcPr>
            <w:tcW w:w="992" w:type="dxa"/>
          </w:tcPr>
          <w:p w:rsidR="00A0283B" w:rsidRDefault="00A0283B" w:rsidP="001E3D09">
            <w:proofErr w:type="spellStart"/>
            <w:r w:rsidRPr="008374A4">
              <w:t>практическиеработы</w:t>
            </w:r>
            <w:proofErr w:type="spellEnd"/>
          </w:p>
        </w:tc>
        <w:tc>
          <w:tcPr>
            <w:tcW w:w="1701" w:type="dxa"/>
            <w:vMerge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73" w:type="dxa"/>
            <w:vMerge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50" w:type="dxa"/>
            <w:vMerge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A0283B" w:rsidTr="00A0283B">
        <w:trPr>
          <w:trHeight w:val="486"/>
        </w:trPr>
        <w:tc>
          <w:tcPr>
            <w:tcW w:w="14425" w:type="dxa"/>
            <w:gridSpan w:val="10"/>
          </w:tcPr>
          <w:p w:rsidR="00A0283B" w:rsidRDefault="00A0283B">
            <w:pPr>
              <w:autoSpaceDE w:val="0"/>
              <w:autoSpaceDN w:val="0"/>
              <w:spacing w:after="416" w:line="23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 ЯЗЫК И КУЛЬТУРА</w:t>
            </w:r>
          </w:p>
        </w:tc>
      </w:tr>
      <w:tr w:rsidR="00A0283B" w:rsidTr="00A0283B">
        <w:tc>
          <w:tcPr>
            <w:tcW w:w="56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1.1.</w:t>
            </w:r>
          </w:p>
        </w:tc>
        <w:tc>
          <w:tcPr>
            <w:tcW w:w="2241" w:type="dxa"/>
            <w:gridSpan w:val="2"/>
          </w:tcPr>
          <w:p w:rsidR="00A0283B" w:rsidRPr="001E3D09" w:rsidRDefault="00A0283B" w:rsidP="001E3D09">
            <w:pPr>
              <w:autoSpaceDE w:val="0"/>
              <w:autoSpaceDN w:val="0"/>
              <w:spacing w:before="48" w:line="250" w:lineRule="auto"/>
              <w:ind w:left="46" w:right="144"/>
              <w:rPr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 xml:space="preserve">Русский язык </w:t>
            </w:r>
            <w:proofErr w:type="gramStart"/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>—н</w:t>
            </w:r>
            <w:proofErr w:type="gramEnd"/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 xml:space="preserve">ациональный язык русского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>народа</w:t>
            </w:r>
          </w:p>
        </w:tc>
        <w:tc>
          <w:tcPr>
            <w:tcW w:w="699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6"/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1</w:t>
            </w:r>
          </w:p>
        </w:tc>
        <w:tc>
          <w:tcPr>
            <w:tcW w:w="1002" w:type="dxa"/>
          </w:tcPr>
          <w:p w:rsidR="00A0283B" w:rsidRPr="001E3D09" w:rsidRDefault="00A0283B" w:rsidP="001E3D09"/>
        </w:tc>
        <w:tc>
          <w:tcPr>
            <w:tcW w:w="992" w:type="dxa"/>
          </w:tcPr>
          <w:p w:rsidR="00A0283B" w:rsidRPr="001E3D09" w:rsidRDefault="00A0283B" w:rsidP="001E3D09"/>
        </w:tc>
        <w:tc>
          <w:tcPr>
            <w:tcW w:w="170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07.09.2022</w:t>
            </w:r>
          </w:p>
        </w:tc>
        <w:tc>
          <w:tcPr>
            <w:tcW w:w="3106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54" w:lineRule="auto"/>
              <w:ind w:left="44"/>
              <w:rPr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Характеризовать роль русского родного;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языка в жизни общества и государства;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современном мире;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жизни человека;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Приводить примеры;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доказывающие;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что;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изучение русского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языка позволяет лучше; узнать историю и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культуру страны (в;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рамках изученного);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Создавать текст на </w:t>
            </w:r>
            <w:r w:rsidRPr="001E3D09">
              <w:rPr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заданную тему</w:t>
            </w:r>
            <w:proofErr w:type="gramStart"/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</w:pP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Устныйопрос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https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://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www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.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youtube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.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com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/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watch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?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v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=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RyucSS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tsjo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 xml:space="preserve"> -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видео-урок</w:t>
            </w:r>
          </w:p>
        </w:tc>
      </w:tr>
      <w:tr w:rsidR="00A0283B" w:rsidTr="00A0283B">
        <w:tc>
          <w:tcPr>
            <w:tcW w:w="56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241" w:type="dxa"/>
            <w:gridSpan w:val="2"/>
          </w:tcPr>
          <w:p w:rsidR="00A0283B" w:rsidRPr="001E3D09" w:rsidRDefault="00A0283B" w:rsidP="001E3D09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</w:rPr>
            </w:pPr>
            <w:proofErr w:type="spellStart"/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Краткаяисториярусской</w:t>
            </w:r>
            <w:proofErr w:type="spellEnd"/>
            <w:r w:rsidRPr="001E3D09">
              <w:rPr>
                <w:sz w:val="24"/>
                <w:szCs w:val="24"/>
              </w:rPr>
              <w:br/>
            </w:r>
            <w:proofErr w:type="spellStart"/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письменности</w:t>
            </w:r>
            <w:proofErr w:type="spellEnd"/>
          </w:p>
        </w:tc>
        <w:tc>
          <w:tcPr>
            <w:tcW w:w="699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14.09.2022</w:t>
            </w:r>
          </w:p>
        </w:tc>
        <w:tc>
          <w:tcPr>
            <w:tcW w:w="3106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основные факты из;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истории русской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письменности (в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рамках;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 и создания славянского;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алфавита (на материале прочитанных;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текстов);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монологические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высказывания;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 заданную тему;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участвовать в диалоге и; </w:t>
            </w: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полилоге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на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лингвистическую тему</w:t>
            </w:r>
            <w:proofErr w:type="gram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Устныйопрос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История русской письменности- 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https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://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www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youtube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com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/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watch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?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v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=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FX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_</w:t>
            </w: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gftxCykQ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br/>
              <w:t xml:space="preserve">Возникновение письменности на Руси - 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https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://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www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youtube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com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/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watch</w:t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?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</w:rPr>
              <w:t>v=drAhbnB0RsE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41" w:type="dxa"/>
            <w:gridSpan w:val="2"/>
          </w:tcPr>
          <w:p w:rsidR="00A0283B" w:rsidRPr="001E3D09" w:rsidRDefault="00A0283B" w:rsidP="001E3D09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Язык как зеркало национальной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культуры </w:t>
            </w:r>
          </w:p>
        </w:tc>
        <w:tc>
          <w:tcPr>
            <w:tcW w:w="699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21.09.2022</w:t>
            </w:r>
          </w:p>
        </w:tc>
        <w:tc>
          <w:tcPr>
            <w:tcW w:w="3106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и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правильно объяснять; значения изученных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 с национально-;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культурным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компонентом;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правильно;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употреблять их в речи; Распознавать;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слова с живой внутренней;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формой</w:t>
            </w:r>
            <w:proofErr w:type="gram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Практическая работа;</w:t>
            </w:r>
          </w:p>
        </w:tc>
        <w:tc>
          <w:tcPr>
            <w:tcW w:w="2950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«Говорим по-русски». Язык как зеркало культуры 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https://www.youtube.com/watch?v=lQLs9gB2w90 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Язык - волшебное зеркало мира и национальной культуры 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https://www.youtube.com/watch?v=eRo-SdTeDRc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241" w:type="dxa"/>
            <w:gridSpan w:val="2"/>
          </w:tcPr>
          <w:p w:rsidR="00A0283B" w:rsidRPr="001E3D09" w:rsidRDefault="00A0283B" w:rsidP="001E3D09">
            <w:pPr>
              <w:autoSpaceDE w:val="0"/>
              <w:autoSpaceDN w:val="0"/>
              <w:spacing w:before="48" w:line="252" w:lineRule="auto"/>
              <w:ind w:left="46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Слово как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хранилище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материальной и духовной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культуры народа</w:t>
            </w:r>
          </w:p>
        </w:tc>
        <w:tc>
          <w:tcPr>
            <w:tcW w:w="699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28.09.2022</w:t>
            </w:r>
          </w:p>
        </w:tc>
        <w:tc>
          <w:tcPr>
            <w:tcW w:w="3106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и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правильно объяснять;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значения изученных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 с национально-;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культурным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компонентом;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правильно;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употреблять их в речи; Извлекать и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информацию из;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научно-популярных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текстов о предметах и; явлениях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традиционного русского быта</w:t>
            </w:r>
            <w:proofErr w:type="gram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Устныйопрос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5 класс родной язык История в слове: наименования предметов 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традиционной русской одежды 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https://www.youtube.com/watch?v=w5soB_4argE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241" w:type="dxa"/>
            <w:gridSpan w:val="2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Загадки.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12" w:line="245" w:lineRule="auto"/>
              <w:ind w:left="46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Метафоричность русской загадки.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12" w:line="252" w:lineRule="auto"/>
              <w:ind w:left="46" w:right="144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Метафоры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общеязыковые и художественные, их национально-культурная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специфика.</w:t>
            </w:r>
          </w:p>
          <w:p w:rsidR="00A0283B" w:rsidRPr="001E3D09" w:rsidRDefault="00A0283B" w:rsidP="001E3D09">
            <w:pPr>
              <w:autoSpaceDE w:val="0"/>
              <w:autoSpaceDN w:val="0"/>
              <w:spacing w:before="12" w:line="252" w:lineRule="auto"/>
              <w:ind w:left="46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Метафора,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олицетворение,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эпитет как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изобразительные средства </w:t>
            </w:r>
          </w:p>
        </w:tc>
        <w:tc>
          <w:tcPr>
            <w:tcW w:w="699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1E3D09" w:rsidRDefault="00A0283B" w:rsidP="001E3D0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05.10.2022 12.10.2022</w:t>
            </w:r>
          </w:p>
        </w:tc>
        <w:tc>
          <w:tcPr>
            <w:tcW w:w="3106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русские загадки с точки;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зрения языковых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средств;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которые в них;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используются для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создания образа;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загаданного слова;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языковые метафоры в русском;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 других языках;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устанавливать </w:t>
            </w:r>
            <w:r w:rsidRPr="001E3D09">
              <w:rPr>
                <w:sz w:val="24"/>
                <w:szCs w:val="24"/>
                <w:lang w:val="ru-RU"/>
              </w:rPr>
              <w:br/>
            </w:r>
            <w:proofErr w:type="gram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признаки</w:t>
            </w:r>
            <w:proofErr w:type="gramEnd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 которым проводится сравнение;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Устанавливать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признаки для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сравнения;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прямого и переносного значения слов;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признак;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лежащий в основе;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переносного значения; Характеризовать слова со специфическим;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оценочн</w:t>
            </w:r>
            <w:proofErr w:type="gram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о-</w:t>
            </w:r>
            <w:proofErr w:type="gramEnd"/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характеризующим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значением;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(переносные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наименования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животных;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растений и т. п.);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особенности их; </w:t>
            </w:r>
            <w:r w:rsidRPr="001E3D09">
              <w:rPr>
                <w:sz w:val="24"/>
                <w:szCs w:val="24"/>
                <w:lang w:val="ru-RU"/>
              </w:rPr>
              <w:br/>
            </w:r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употребления;;</w:t>
            </w:r>
          </w:p>
        </w:tc>
        <w:tc>
          <w:tcPr>
            <w:tcW w:w="1173" w:type="dxa"/>
          </w:tcPr>
          <w:p w:rsidR="00A0283B" w:rsidRPr="001E3D09" w:rsidRDefault="00A0283B" w:rsidP="001E3D09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1E3D0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Русские народные загадки для детей и взрослых с ответами и картинками.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Старые загадки. Видео.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https://www.youtube.com/watch?v=096YRnN0I_o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https://www.youtube.com/watch?v=u0f8SabvuoM </w:t>
            </w:r>
          </w:p>
          <w:p w:rsidR="00A0283B" w:rsidRPr="001E3D09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https://www.youtube.com/watch?v=uE73qlojznI</w:t>
            </w:r>
          </w:p>
        </w:tc>
      </w:tr>
      <w:tr w:rsidR="00A0283B" w:rsidTr="00A0283B">
        <w:tc>
          <w:tcPr>
            <w:tcW w:w="56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241" w:type="dxa"/>
            <w:gridSpan w:val="2"/>
          </w:tcPr>
          <w:p w:rsidR="00A0283B" w:rsidRPr="005C7BCE" w:rsidRDefault="00A0283B" w:rsidP="00E87D65">
            <w:pPr>
              <w:autoSpaceDE w:val="0"/>
              <w:autoSpaceDN w:val="0"/>
              <w:spacing w:before="48" w:line="250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Национальнаяспецифика</w:t>
            </w:r>
            <w:proofErr w:type="spellEnd"/>
            <w:r w:rsidRPr="005C7BCE">
              <w:rPr>
                <w:sz w:val="24"/>
                <w:szCs w:val="24"/>
              </w:rPr>
              <w:br/>
            </w: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русского</w:t>
            </w:r>
            <w:proofErr w:type="spellEnd"/>
            <w:r w:rsidRPr="005C7BCE">
              <w:rPr>
                <w:sz w:val="24"/>
                <w:szCs w:val="24"/>
              </w:rPr>
              <w:br/>
            </w: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699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19.10.2022</w:t>
            </w:r>
          </w:p>
        </w:tc>
        <w:tc>
          <w:tcPr>
            <w:tcW w:w="3106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фрагменты текстов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русских;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народных и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литературных сказок; 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народных песен;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былин;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художественных;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произведений с точки зрения;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использования в них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устойчивых оборотов; 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народно-поэтических символов;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народн</w:t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о-</w:t>
            </w:r>
            <w:proofErr w:type="gram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поэтических эпитетов;;</w:t>
            </w:r>
          </w:p>
        </w:tc>
        <w:tc>
          <w:tcPr>
            <w:tcW w:w="1173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Устныйопрос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РУССКОЕ НАРОДНОЕ ТВОРЧЕСТВО ФОЛЬКЛОР -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https://www.youtube.com/watch?v=hjoAIiHcyT4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Литература 5 класс (Урок№2 - Фольклор</w:t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.М</w:t>
            </w:r>
            <w:proofErr w:type="gramEnd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алые жанры фольклора.) -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https://www.youtube.com/watch?v=JUu5kSbLsLw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По страницам русского фольклора - https://www.youtube.com/watch?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v=12orq6GPdSE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2241" w:type="dxa"/>
            <w:gridSpan w:val="2"/>
          </w:tcPr>
          <w:p w:rsidR="00A0283B" w:rsidRPr="005C7BCE" w:rsidRDefault="00A0283B" w:rsidP="00E87D65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Крылатыеслова</w:t>
            </w:r>
            <w:proofErr w:type="spellEnd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пословицы</w:t>
            </w:r>
            <w:proofErr w:type="spellEnd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r w:rsidRPr="005C7BCE">
              <w:rPr>
                <w:sz w:val="24"/>
                <w:szCs w:val="24"/>
              </w:rPr>
              <w:br/>
            </w: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поговорки</w:t>
            </w:r>
            <w:proofErr w:type="spellEnd"/>
          </w:p>
        </w:tc>
        <w:tc>
          <w:tcPr>
            <w:tcW w:w="699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26.10.2022</w:t>
            </w:r>
          </w:p>
        </w:tc>
        <w:tc>
          <w:tcPr>
            <w:tcW w:w="3106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значения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 и поговорок; 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правильно употреблять изученные;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пословицы;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поговорки;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русские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пословицы с;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пословицами других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народов;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их сходства и различия; Характеризовать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пословицы и поговорки с;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точки зрения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выражения в них опыта; 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наблюдений;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оценок;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народного ума 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особенностей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национальной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культуры;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народа;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толковые словари;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пословиц и поговорок; крылатых слов и;</w:t>
            </w:r>
            <w:proofErr w:type="gramEnd"/>
            <w:r w:rsidRPr="005C7BCE">
              <w:rPr>
                <w:sz w:val="24"/>
                <w:szCs w:val="24"/>
                <w:lang w:val="ru-RU"/>
              </w:rPr>
              <w:br/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выражений;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 эпитетов;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метафор 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сравнений; учебные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этимологические;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орфографические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грамматические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 и справочники по;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пунктуации (в том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числе;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мультимедийные);;</w:t>
            </w:r>
            <w:proofErr w:type="gramEnd"/>
          </w:p>
        </w:tc>
        <w:tc>
          <w:tcPr>
            <w:tcW w:w="1173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Толковый словарь живого великорусского языка В.И. Даля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(http://vidahl.agava.ru)/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Пословицы о труде. Сборник пословиц о труде. 35 пословиц и поговорок.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- https://www.youtube.com/watch?v=omuzwm0JaIw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41" w:type="dxa"/>
            <w:gridSpan w:val="2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Русскиеимена</w:t>
            </w:r>
            <w:proofErr w:type="spellEnd"/>
          </w:p>
        </w:tc>
        <w:tc>
          <w:tcPr>
            <w:tcW w:w="699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09.11.2022</w:t>
            </w:r>
          </w:p>
        </w:tc>
        <w:tc>
          <w:tcPr>
            <w:tcW w:w="3106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исконно русские;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(славянские) имена;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комментировать их;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происхождение (в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рамках изученного);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стилистическую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окраску;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имён;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входящих в состав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 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поговорок (в рамках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взаимосвязь происхождения;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названий старинных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русских городов 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истории народа;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истории языка (в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рамках;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изученного);;</w:t>
            </w:r>
            <w:proofErr w:type="gramEnd"/>
          </w:p>
        </w:tc>
        <w:tc>
          <w:tcPr>
            <w:tcW w:w="1173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Устныйопрос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• </w:t>
            </w: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Рубрикон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: энциклопедии, словари, справочники 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(http://www.rubricon.com/)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• Русские словари. Служба русского языка (http://www.slovari.ru)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• Словари и энциклопедии </w:t>
            </w: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on-line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на </w:t>
            </w: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Академик</w:t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.р</w:t>
            </w:r>
            <w:proofErr w:type="gramEnd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у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(http://dic.academic.ru/)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2241" w:type="dxa"/>
            <w:gridSpan w:val="2"/>
          </w:tcPr>
          <w:p w:rsidR="00A0283B" w:rsidRPr="005C7BCE" w:rsidRDefault="00A0283B" w:rsidP="00E87D65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  <w:lang w:val="ru-RU"/>
              </w:rPr>
            </w:pPr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Язык как зеркало национальной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культуры.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12" w:line="250" w:lineRule="auto"/>
              <w:ind w:left="46"/>
              <w:rPr>
                <w:sz w:val="24"/>
                <w:szCs w:val="24"/>
                <w:lang w:val="ru-RU"/>
              </w:rPr>
            </w:pPr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Представление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проектных,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исследовательских работ.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12" w:line="245" w:lineRule="auto"/>
              <w:ind w:left="46" w:right="288"/>
              <w:rPr>
                <w:sz w:val="24"/>
                <w:szCs w:val="24"/>
                <w:lang w:val="ru-RU"/>
              </w:rPr>
            </w:pPr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Проверочная работа № 1</w:t>
            </w:r>
          </w:p>
        </w:tc>
        <w:tc>
          <w:tcPr>
            <w:tcW w:w="699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16.11.2022</w:t>
            </w:r>
          </w:p>
        </w:tc>
        <w:tc>
          <w:tcPr>
            <w:tcW w:w="3106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Публично представлять результаты;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проведённого языкового анализа</w:t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proofErr w:type="gram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выполненного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лингвистического;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эксперимента;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исследования;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проекта;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выбирать формат;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выступления с учётом цели презентации 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особенностей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аудитории и в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соответствии с;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ним составлять устные и письменные;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тексты;;</w:t>
            </w:r>
          </w:p>
        </w:tc>
        <w:tc>
          <w:tcPr>
            <w:tcW w:w="1173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Контрольнаяработа</w:t>
            </w:r>
            <w:proofErr w:type="spell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Портал «Культура письменной речи» (http://www.gramma.ru/)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• Свиток — История письменности на Руси (http://www.ivki.ru/svitok/)</w:t>
            </w:r>
          </w:p>
        </w:tc>
      </w:tr>
      <w:tr w:rsidR="00A0283B" w:rsidTr="00A0283B">
        <w:tc>
          <w:tcPr>
            <w:tcW w:w="2802" w:type="dxa"/>
            <w:gridSpan w:val="3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699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924" w:type="dxa"/>
            <w:gridSpan w:val="6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</w:p>
        </w:tc>
      </w:tr>
      <w:tr w:rsidR="00A0283B" w:rsidTr="00A0283B">
        <w:tc>
          <w:tcPr>
            <w:tcW w:w="14425" w:type="dxa"/>
            <w:gridSpan w:val="10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Раздел 2. КУЛЬТУРА РЕЧИ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41" w:type="dxa"/>
            <w:gridSpan w:val="2"/>
          </w:tcPr>
          <w:p w:rsidR="00A0283B" w:rsidRPr="005C7BCE" w:rsidRDefault="00A0283B" w:rsidP="00E87D65">
            <w:pPr>
              <w:autoSpaceDE w:val="0"/>
              <w:autoSpaceDN w:val="0"/>
              <w:spacing w:before="48" w:line="250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Современныйрусский</w:t>
            </w:r>
            <w:proofErr w:type="spellEnd"/>
            <w:r w:rsidRPr="005C7BCE">
              <w:rPr>
                <w:sz w:val="24"/>
                <w:szCs w:val="24"/>
              </w:rPr>
              <w:br/>
            </w:r>
            <w:proofErr w:type="spellStart"/>
            <w:r w:rsidRPr="005C7BCE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литературныйязык</w:t>
            </w:r>
            <w:proofErr w:type="spellEnd"/>
          </w:p>
        </w:tc>
        <w:tc>
          <w:tcPr>
            <w:tcW w:w="699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5C7BCE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23.11.2022 30.11.2022</w:t>
            </w:r>
          </w:p>
        </w:tc>
        <w:tc>
          <w:tcPr>
            <w:tcW w:w="3106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Понимать и объяснять различие понятий;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«национальный русский язык» и;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«литературный русский язык» (на уровне;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общего представления); Анализировать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примеры речевых;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высказываний с точки зрения показателей;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хорошей и правильной речи;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соблюдения;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говорящим норм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литературного языка;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Понимать важность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соблюдения норм;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современного русского литературного;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языка для культурного человека;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смысл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утверждений;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характеризующих роль А. С. Пушкина в;</w:t>
            </w:r>
            <w:proofErr w:type="gramEnd"/>
            <w:r w:rsidRPr="005C7BCE">
              <w:rPr>
                <w:sz w:val="24"/>
                <w:szCs w:val="24"/>
                <w:lang w:val="ru-RU"/>
              </w:rPr>
              <w:br/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создании</w:t>
            </w:r>
            <w:proofErr w:type="gram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современного русского;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литературного языка;;</w:t>
            </w:r>
          </w:p>
        </w:tc>
        <w:tc>
          <w:tcPr>
            <w:tcW w:w="1173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0" w:lineRule="auto"/>
              <w:ind w:left="46"/>
              <w:rPr>
                <w:sz w:val="24"/>
                <w:szCs w:val="24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ценочного</w:t>
            </w:r>
            <w:r w:rsidRPr="005C7BCE">
              <w:rPr>
                <w:sz w:val="24"/>
                <w:szCs w:val="24"/>
                <w:lang w:val="ru-RU"/>
              </w:rPr>
              <w:br/>
            </w:r>
            <w:r w:rsidRPr="005C7BC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Русский национальный язык и русский литературный язык -</w:t>
            </w:r>
          </w:p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5C7BC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https://www.youtube.com/watch?v=6hxVfXB1JeM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Русская орфоэпия.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7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Нормы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произношения и ударения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07.12.2022 14.12.2022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варианты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орфоэпической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акцентологической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нормы; употреблять;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 с учётом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произносительных;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вариантов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орфоэпической нормы (в рамках;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постоянное и подвижное;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ударение в именах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существительных;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именах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прилагательных;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глаголах (в рамках;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изученного); соблюдать нормы ударения в;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отдельных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грамматических формах имён;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существительных;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имён прилагательных; 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глаголов (в рамках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смыслоразличительную; роль ударения на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примере омографов;</w:t>
            </w:r>
            <w:proofErr w:type="gramEnd"/>
            <w:r w:rsidRPr="00E87D65">
              <w:rPr>
                <w:sz w:val="24"/>
                <w:szCs w:val="24"/>
                <w:lang w:val="ru-RU"/>
              </w:rPr>
              <w:br/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корректно употреблять омографы в;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письменной речи;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Употреблять слова с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учётом;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произносительных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вариантов;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орфоэпической нормы (в рамках;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орфоэпические;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 том числе;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мультимедийные;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 для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нормативного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произношения слова;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вариантов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произношения;;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Видеоурок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по русскому языку "Орфоэпия" -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https://www.youtube.com/watch?v=cFjH9pse9vA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Речь точная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выразительная.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54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Основные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лексические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нормы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современного русского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литературного языка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21.12.2022 11.01.2023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Соблюдать нормы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синонимов‚ антонимов; омонимов (в;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рамках 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Употреблять слова в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соответствии с их;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лексическим значением и правилами;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лексической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сочетаемости;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слова с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различной;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стилистической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окраской;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Употреблять имена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существительные;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имена прилагательные; глаголы с учётом;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стилистических норм современного;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русского языка;;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Говорим и пишем правильно (http://pishu-pravilno.livejournal.com/)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Речь правильная.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7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Основные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грамматические нормы 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18.01.2023 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25.01.2023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Различать варианты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грамматической;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нормы: литературных и разговорных форм;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именительного падежа множественного;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числа существительных мужского рода‚;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 существительных мужского рода;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множественного числа с окончаниями 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-а</w:t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(-;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я);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-ы(-и)‚ различающихся по смыслу‚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корректно употреблять их в речи (в рамках;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типичные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грамматические;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ошибки (в рамках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и исправлять грамматические;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ошибки в тексте;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 устной речи;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грамматические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словари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справочники для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уточнения норм;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образования формы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построения;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словосочетания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предложения;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опознавания вариантов грамматической;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нормы; в процессе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редактирования текста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0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Самооце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нка с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ценочного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>Рубрикон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: энциклопедии, 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 xml:space="preserve">словари, справочники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(http://www.rubricon.com/)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• Русские словари. Служба русского языка (http://www.slovari.ru)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• Словари и энциклопедии </w:t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on-line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на </w:t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Академик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.р</w:t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у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(http://dic.academic.ru/)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• Словари русского языка на портале «</w:t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Грамота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.р</w:t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у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»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(http://www.gramota.ru/slovari/)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Речевой этикет: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нормы и традиции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01.02.2023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этикетные формы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формулы обращения в официальной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неофициальной речевой ситуации;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современные формулы обращения к;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незнакомому человеку; Корректно употреблять форму «он» в;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ситуациях диалога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полилога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Участвовать в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различных речевых;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ситуациях;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требующих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этикетных форм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устойчивых формул‚;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этикетного общения;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лежащего в основе;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национального речевого этикета;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Соблюдать в диалоге и монологе русскую;</w:t>
            </w:r>
            <w:proofErr w:type="gramEnd"/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этикетную вербальную и невербальную;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манеру общения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Моделирование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речевой</w:t>
            </w:r>
            <w:proofErr w:type="spellEnd"/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ситуации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Речевой этикет. Русская этикетная речевая манера общения -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https://www.youtube.com/watch?v=usKKmS3Hu9w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«</w:t>
            </w:r>
            <w:proofErr w:type="gram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Живой</w:t>
            </w:r>
            <w:proofErr w:type="gram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как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жизнь». Норма и </w:t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её варианты.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50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Представление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проектных,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исследовательских работ.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5" w:lineRule="auto"/>
              <w:ind w:left="46" w:right="288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Проверочная работа № 2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08.02.2023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Публично представлять результаты;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проведённого языкового анализа;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выполненного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лингвистического;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эксперимента;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исследования;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проекта;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выбирать формат;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выступления с учётом цели презентации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особенностей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аудитории и в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соответствии с;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ним составлять устные и письменные;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Самостоятельно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составлять алгоритм;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решения задачи (или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его часть);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выбирать;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способ решения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учебной задачи с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учётом;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имеющихся ресурсов и собственных;</w:t>
            </w:r>
            <w:proofErr w:type="gramEnd"/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возможностей;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аргументировать;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предлагаемые варианты решений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Контрольнаяр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>Говорим и пишем правильно (http://pishu-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>pravilno.livejournal.com/)</w:t>
            </w:r>
          </w:p>
        </w:tc>
      </w:tr>
      <w:tr w:rsidR="00A0283B" w:rsidRPr="00E87D65" w:rsidTr="00A0283B">
        <w:tc>
          <w:tcPr>
            <w:tcW w:w="2802" w:type="dxa"/>
            <w:gridSpan w:val="3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173" w:type="dxa"/>
          </w:tcPr>
          <w:p w:rsidR="00A0283B" w:rsidRPr="005C7BCE" w:rsidRDefault="00A0283B" w:rsidP="00E87D65">
            <w:pPr>
              <w:autoSpaceDE w:val="0"/>
              <w:autoSpaceDN w:val="0"/>
              <w:spacing w:before="48" w:line="250" w:lineRule="auto"/>
              <w:ind w:left="46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950" w:type="dxa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</w:p>
        </w:tc>
      </w:tr>
      <w:tr w:rsidR="00A0283B" w:rsidRPr="00186DF5" w:rsidTr="00A0283B">
        <w:tc>
          <w:tcPr>
            <w:tcW w:w="14425" w:type="dxa"/>
            <w:gridSpan w:val="10"/>
          </w:tcPr>
          <w:p w:rsidR="00A0283B" w:rsidRPr="005C7BCE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Раздел 3. РЕЧЬ. РЕЧЕВАЯ ДЕЯТЕЛЬНОСТЬ. ТЕКСТ</w:t>
            </w:r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Язык и речь.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7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Средства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выразительности устной речи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15.02.2023 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22.02.2023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Владеть элементами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интонации;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выразительно читать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Инициировать диалог и поддерживать его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сохранять инициативу в диалоге;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завершать;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диалог;;</w:t>
            </w:r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Устныйо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прос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>https://www.youtube.com/watc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 xml:space="preserve">h?v=cZg7w0TVseY&amp;t=3s - Русский язык 5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класс (Урок№1 - Язык и его роль в жизни человека.</w:t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Виды 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речевой</w:t>
            </w:r>
            <w:proofErr w:type="gramEnd"/>
          </w:p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деятельности.)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right="288"/>
              <w:jc w:val="center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 и его строение.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52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особенности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описания,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повествования,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рассуждения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01.03.2023 05.04.2023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интерпретировать;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фольклорные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или их фрагменты;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определяя ведущий тип; речи; их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особенности (на;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уровне изученного);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(в том числе с;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опорой на образец)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тексты разных;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функционально-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смысловых типов речи; Применять правила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орфографии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пунктуации на письме (в рамках;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изученного);;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Русский язык 5 класс (Урок№5 - Текст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.Т</w:t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ема и основная мысль текста.) -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https://www.youtube.com/watch?v=iD0CtPW_Y3A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Урок русского языка 5 класс. Строение текста типа повествования. -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https://www.youtube.com/watch?v=Wp-KglDkseI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Что такое текст- рассуждение? - https://www.youtube.com/watch?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v=gWtJzxt15iw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Что такое текст-описание? - https://www.youtube.com/watch?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v=Wv1cPXR7jWU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Что такое текст-повествование? Какова роль глаголов в тексте-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повествование? - https://www.youtube.com/watch?v=TI1UYO5OVFQ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Функциональныеразновидности</w:t>
            </w:r>
            <w:proofErr w:type="spellEnd"/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12.04.2023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(в том числе с;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опорой на образец)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тексты с учётом сферы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proofErr w:type="gram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ситуации общения;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стилевой;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принадлежности;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Редактировать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собственные тексты с целью;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совершенствования их содержания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формы;;</w:t>
            </w:r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Тестирование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Русский язык 5 класс (Урок№2 - Стили речи (функциональные </w:t>
            </w:r>
            <w:proofErr w:type="gramEnd"/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разновидности языка).) 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lastRenderedPageBreak/>
              <w:t>https://www.youtube.com/watch?</w:t>
            </w:r>
            <w:proofErr w:type="gramEnd"/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v=rWxAOfMStc0&amp;t=4s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Видеоурок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по русскому языку "Стили речи" -</w:t>
            </w:r>
          </w:p>
          <w:p w:rsidR="00A0283B" w:rsidRPr="005C7BCE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https://www.youtube.com/watch?v=Be26xKtw9tY&amp;t=2s</w:t>
            </w:r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50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50" w:line="247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Разговорнаяречь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Просьба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извинение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50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50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19.04.2023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50" w:line="257" w:lineRule="auto"/>
              <w:ind w:left="44"/>
              <w:rPr>
                <w:sz w:val="24"/>
                <w:szCs w:val="24"/>
                <w:lang w:val="ru-RU"/>
              </w:rPr>
            </w:pP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интерпретировать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фольклорные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тексты или их фрагменты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(народные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литературные сказки,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рассказы, былины,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пословицы, загадки);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Участвовать в общении, демонстрируя владение интонацией;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Уместно использовать коммуникативные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стратегии и тактики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устного общения: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просьбу, принесение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извинений;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Инициировать диалог и поддерживать его,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сохранять инициативу в диалоге, завершать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диалог;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правила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орфографии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пунктуации на письме (в рамках изученного);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50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https://yandex.ru/video/preview/?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 xml:space="preserve">text=%D1%80%D0%B0%D0%B7%D0%B3%D0%BE%D0%B2%D0%BE%D1%80%D0%BD%D0%B0%D1%8F%20%D1%80%D0%B5%D1%87%D1%8C%20%D0%BF%D1%80%D0%BE%D1%81%D1%8C%D0%B1%D0%B0%20%D0%B8%D0%B7%D0%B2%D </w:t>
            </w:r>
          </w:p>
          <w:p w:rsidR="00A0283B" w:rsidRPr="00186DF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reqid=1660568613677304-16607159445355195268-sas6-5249-73e-sas-l7-balancer-8080-BAL-4741&amp;from_type=vast&amp;filmId=16536768783705349848</w:t>
            </w:r>
          </w:p>
          <w:p w:rsidR="00A0283B" w:rsidRPr="00186DF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right="144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Официально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-</w:t>
            </w:r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деловойстиль</w:t>
            </w:r>
            <w:proofErr w:type="spellEnd"/>
            <w:proofErr w:type="gram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30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Объявление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20.04.2023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интерпретировать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или их фрагменты;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тексты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объявлений в устной и; письменной форме с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учётом речевой;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ситуации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87D65">
              <w:rPr>
                <w:sz w:val="24"/>
                <w:szCs w:val="24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Официально-деловой стиль речи - 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https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://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www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youtube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com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/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watch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?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v=3epyueai2e8</w:t>
            </w:r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52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Научно-учебный </w:t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подстиль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. План ответа на уроке, план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26.04.2023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Составлять планы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разных видов: план;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устного ответа на уроке; план;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прочитанного текста;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правила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орфографии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пунктуации на письме (в рамках;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изученного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);;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87D65">
              <w:rPr>
                <w:sz w:val="24"/>
                <w:szCs w:val="24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https://helpiks.su/1-4027.html</w:t>
            </w:r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Публицистическийстиль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5" w:lineRule="auto"/>
              <w:ind w:left="46" w:right="288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Устное</w:t>
            </w:r>
            <w:proofErr w:type="spellEnd"/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выступление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03.05.2023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тексты;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публицистических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жанров (девиз;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слоган);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текст устного; выступления;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Владеть элементами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интонации;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выразительно читать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тексты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Устное;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выступление на; заданную тему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Публицистический стиль - черты, жанры, особенности, языковые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средства - https://www.youtube.com/watch?v=AOmxnFSC0uM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Видеоурок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"Публичная речь" - https://www.youtube.com/watch?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v=VyrOwGlJraw</w:t>
            </w:r>
            <w:proofErr w:type="spellEnd"/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Язык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художественной </w:t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литературы.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5" w:lineRule="auto"/>
              <w:ind w:left="46" w:right="1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Литературная сказка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10.05.2023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интерпретировать;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художественные тексты или их фрагменты;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(литературные сказки); Создавать (в том числе с опорой на;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образец) тексты разных функционально-;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смысловых типов речи; Редактировать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собственные тексты с целью;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совершенствования их содержания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формы; сопоставлять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черновой 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отредактированный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тексты;</w:t>
            </w:r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Письменныйко</w:t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нтроль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7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Язык</w:t>
            </w:r>
            <w:proofErr w:type="spellEnd"/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художественнойлитературы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30" w:lineRule="auto"/>
              <w:ind w:left="46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Рассказ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31.05.2023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интерпретировать;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тексты или их фрагменты;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(рассказы);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(в том числе с опорой на;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образец) тексты разных функционально-;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смысловых типов речи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Письменныйконтроль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Жанр рассказа в мировой литературе. Литература 5 класс -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https://www.youtube.com/watch?v=w4e4RvQefpM 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Сочинение – рассказ по сюжетным рисункам -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https://www.youtube.com/watch?v=VFpFyKRH7GQ</w:t>
            </w:r>
          </w:p>
        </w:tc>
      </w:tr>
      <w:tr w:rsidR="00A0283B" w:rsidRPr="00E87D65" w:rsidTr="00A0283B">
        <w:tc>
          <w:tcPr>
            <w:tcW w:w="56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50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Особенностиязыка</w:t>
            </w:r>
            <w:proofErr w:type="spellEnd"/>
            <w:r w:rsidRPr="00E87D65">
              <w:rPr>
                <w:sz w:val="24"/>
                <w:szCs w:val="24"/>
              </w:rPr>
              <w:br/>
            </w: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фольклорныхтекстов</w:t>
            </w:r>
            <w:proofErr w:type="spellEnd"/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17.05.2023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7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интерпретировать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фольклорные тексты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(сказки, былины,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пословицы, загадки);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(в том числе с опорой на образец)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тексты разных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функционально-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смысловых типов речи; Редактировать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собственные тексты с целью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совершенствования их содержания и формы; сопоставлять черновой и отредактированный тексты;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правила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орфографии и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пунктуации на письме (в рамках изученного);</w:t>
            </w:r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Устныйопрос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E87D65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</w:rPr>
              <w:t>https://multiurok.ru/files/urok-rodnogo-russkogo-iazyka-5-kl-zhivoe-slovo-rus.html?login=ok</w:t>
            </w:r>
          </w:p>
        </w:tc>
      </w:tr>
      <w:tr w:rsidR="00A0283B" w:rsidRPr="00186DF5" w:rsidTr="00A0283B">
        <w:tc>
          <w:tcPr>
            <w:tcW w:w="561" w:type="dxa"/>
          </w:tcPr>
          <w:p w:rsidR="00A0283B" w:rsidRPr="00E87D65" w:rsidRDefault="00A0283B" w:rsidP="004B1EAC">
            <w:pPr>
              <w:autoSpaceDE w:val="0"/>
              <w:autoSpaceDN w:val="0"/>
              <w:spacing w:before="48" w:line="230" w:lineRule="auto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2241" w:type="dxa"/>
            <w:gridSpan w:val="2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right="288"/>
              <w:jc w:val="center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 и его строение.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50" w:lineRule="auto"/>
              <w:ind w:left="46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Представление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проектных,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исследовательских работ.</w:t>
            </w:r>
          </w:p>
          <w:p w:rsidR="00A0283B" w:rsidRPr="00E87D65" w:rsidRDefault="00A0283B" w:rsidP="00E87D65">
            <w:pPr>
              <w:autoSpaceDE w:val="0"/>
              <w:autoSpaceDN w:val="0"/>
              <w:spacing w:before="12" w:line="245" w:lineRule="auto"/>
              <w:ind w:left="46" w:right="288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Проверочнаяработа</w:t>
            </w:r>
            <w:proofErr w:type="spellEnd"/>
            <w:r w:rsidRPr="00E87D6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№ 3</w:t>
            </w:r>
          </w:p>
        </w:tc>
        <w:tc>
          <w:tcPr>
            <w:tcW w:w="699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283B" w:rsidRPr="00E87D65" w:rsidRDefault="00A0283B" w:rsidP="00E87D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30" w:lineRule="auto"/>
              <w:jc w:val="center"/>
              <w:rPr>
                <w:sz w:val="24"/>
                <w:szCs w:val="24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24.05.2023</w:t>
            </w:r>
          </w:p>
        </w:tc>
        <w:tc>
          <w:tcPr>
            <w:tcW w:w="3106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54" w:lineRule="auto"/>
              <w:ind w:left="44"/>
              <w:rPr>
                <w:sz w:val="24"/>
                <w:szCs w:val="24"/>
                <w:lang w:val="ru-RU"/>
              </w:rPr>
            </w:pP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Создавать тексты как результат проектной; (исследовательской) деятельности;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оформлять результаты проекта;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(исследования);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представлять их в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устной; </w:t>
            </w:r>
            <w:r w:rsidRPr="00E87D65">
              <w:rPr>
                <w:sz w:val="24"/>
                <w:szCs w:val="24"/>
                <w:lang w:val="ru-RU"/>
              </w:rPr>
              <w:br/>
            </w:r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форме</w:t>
            </w:r>
            <w:proofErr w:type="gram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;;</w:t>
            </w:r>
            <w:proofErr w:type="gramEnd"/>
          </w:p>
        </w:tc>
        <w:tc>
          <w:tcPr>
            <w:tcW w:w="1173" w:type="dxa"/>
          </w:tcPr>
          <w:p w:rsidR="00A0283B" w:rsidRPr="00E87D65" w:rsidRDefault="00A0283B" w:rsidP="00E87D65">
            <w:pPr>
              <w:autoSpaceDE w:val="0"/>
              <w:autoSpaceDN w:val="0"/>
              <w:spacing w:before="48" w:line="245" w:lineRule="auto"/>
              <w:ind w:left="46" w:right="144"/>
              <w:rPr>
                <w:sz w:val="24"/>
                <w:szCs w:val="24"/>
              </w:rPr>
            </w:pPr>
            <w:proofErr w:type="spellStart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Контрольнаяработа</w:t>
            </w:r>
            <w:proofErr w:type="spellEnd"/>
            <w:r w:rsidRPr="00E87D6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950" w:type="dxa"/>
          </w:tcPr>
          <w:p w:rsidR="00A0283B" w:rsidRPr="004B1EAC" w:rsidRDefault="00A0283B" w:rsidP="004B1EAC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Творческий учебный проект. Этапы проекта -</w:t>
            </w:r>
          </w:p>
          <w:p w:rsidR="00A0283B" w:rsidRPr="004B1EAC" w:rsidRDefault="00A0283B" w:rsidP="004B1EAC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https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://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www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youtube</w:t>
            </w:r>
            <w:proofErr w:type="spellEnd"/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com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/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watch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?</w:t>
            </w:r>
          </w:p>
          <w:p w:rsidR="00A0283B" w:rsidRPr="004B1EAC" w:rsidRDefault="00A0283B" w:rsidP="004B1EAC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v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=</w:t>
            </w: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oYFZZisCHDU</w:t>
            </w:r>
            <w:proofErr w:type="spellEnd"/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&amp;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list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=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RDCMUC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5</w:t>
            </w: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bwYVUNQzTPF</w:t>
            </w:r>
            <w:proofErr w:type="spellEnd"/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7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PWI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_</w:t>
            </w: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ijfwQ</w:t>
            </w:r>
            <w:proofErr w:type="spellEnd"/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&amp;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index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=25</w:t>
            </w:r>
          </w:p>
          <w:p w:rsidR="00A0283B" w:rsidRPr="004B1EAC" w:rsidRDefault="00A0283B" w:rsidP="004B1EAC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• Фундаментальная электронная библиотека «Русская литература и </w:t>
            </w:r>
          </w:p>
          <w:p w:rsidR="00A0283B" w:rsidRPr="00186DF5" w:rsidRDefault="00A0283B" w:rsidP="004B1EAC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 w:rsidRPr="00186DF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фольклор»(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http</w:t>
            </w:r>
            <w:r w:rsidRPr="00186DF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://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www</w:t>
            </w:r>
            <w:r w:rsidRPr="00186DF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feb</w:t>
            </w:r>
            <w:proofErr w:type="spellEnd"/>
            <w:r w:rsidRPr="00186DF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-</w:t>
            </w:r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web</w:t>
            </w:r>
            <w:r w:rsidRPr="00186DF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.</w:t>
            </w: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</w:rPr>
              <w:t>ru</w:t>
            </w:r>
            <w:proofErr w:type="spellEnd"/>
            <w:r w:rsidRPr="00186DF5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/)</w:t>
            </w:r>
          </w:p>
        </w:tc>
      </w:tr>
      <w:tr w:rsidR="00A0283B" w:rsidRPr="00E87D65" w:rsidTr="00A0283B">
        <w:tc>
          <w:tcPr>
            <w:tcW w:w="2802" w:type="dxa"/>
            <w:gridSpan w:val="3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4"/>
              <w:rPr>
                <w:sz w:val="24"/>
                <w:szCs w:val="24"/>
              </w:rPr>
            </w:pP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699" w:type="dxa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10924" w:type="dxa"/>
            <w:gridSpan w:val="6"/>
          </w:tcPr>
          <w:p w:rsidR="00A0283B" w:rsidRPr="00E87D65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A0283B" w:rsidRPr="00E87D65" w:rsidTr="00A0283B">
        <w:tc>
          <w:tcPr>
            <w:tcW w:w="2802" w:type="dxa"/>
            <w:gridSpan w:val="3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4"/>
              <w:rPr>
                <w:sz w:val="24"/>
                <w:szCs w:val="24"/>
              </w:rPr>
            </w:pPr>
            <w:proofErr w:type="spellStart"/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699" w:type="dxa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924" w:type="dxa"/>
            <w:gridSpan w:val="6"/>
          </w:tcPr>
          <w:p w:rsidR="00A0283B" w:rsidRPr="00E87D65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A0283B" w:rsidRPr="00E87D65" w:rsidTr="00A0283B">
        <w:tc>
          <w:tcPr>
            <w:tcW w:w="2802" w:type="dxa"/>
            <w:gridSpan w:val="3"/>
          </w:tcPr>
          <w:p w:rsidR="00A0283B" w:rsidRPr="004B1EAC" w:rsidRDefault="00A0283B" w:rsidP="0099725E">
            <w:pPr>
              <w:autoSpaceDE w:val="0"/>
              <w:autoSpaceDN w:val="0"/>
              <w:spacing w:before="48" w:line="245" w:lineRule="auto"/>
              <w:ind w:left="44"/>
              <w:rPr>
                <w:sz w:val="24"/>
                <w:szCs w:val="24"/>
                <w:lang w:val="ru-RU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9" w:type="dxa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35</w:t>
            </w:r>
          </w:p>
        </w:tc>
        <w:tc>
          <w:tcPr>
            <w:tcW w:w="1002" w:type="dxa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283B" w:rsidRPr="004B1EAC" w:rsidRDefault="00A0283B" w:rsidP="0099725E">
            <w:pPr>
              <w:autoSpaceDE w:val="0"/>
              <w:autoSpaceDN w:val="0"/>
              <w:spacing w:before="48" w:line="230" w:lineRule="auto"/>
              <w:ind w:left="46"/>
              <w:rPr>
                <w:sz w:val="24"/>
                <w:szCs w:val="24"/>
              </w:rPr>
            </w:pPr>
            <w:r w:rsidRPr="004B1EAC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4"/>
          </w:tcPr>
          <w:p w:rsidR="00A0283B" w:rsidRPr="00E87D65" w:rsidRDefault="00A0283B" w:rsidP="005C7BCE">
            <w:pPr>
              <w:autoSpaceDE w:val="0"/>
              <w:autoSpaceDN w:val="0"/>
              <w:spacing w:before="48" w:line="230" w:lineRule="auto"/>
              <w:ind w:left="44"/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</w:tbl>
    <w:p w:rsidR="001E3D09" w:rsidRPr="00E87D65" w:rsidRDefault="001E3D09">
      <w:pPr>
        <w:autoSpaceDE w:val="0"/>
        <w:autoSpaceDN w:val="0"/>
        <w:spacing w:after="416" w:line="230" w:lineRule="auto"/>
        <w:rPr>
          <w:sz w:val="24"/>
          <w:szCs w:val="24"/>
        </w:rPr>
      </w:pPr>
    </w:p>
    <w:p w:rsidR="00575972" w:rsidRPr="009C07D7" w:rsidRDefault="00575972">
      <w:pPr>
        <w:autoSpaceDE w:val="0"/>
        <w:autoSpaceDN w:val="0"/>
        <w:spacing w:after="0" w:line="14" w:lineRule="exact"/>
        <w:rPr>
          <w:lang w:val="ru-RU"/>
        </w:rPr>
      </w:pPr>
    </w:p>
    <w:p w:rsidR="00575972" w:rsidRPr="009C07D7" w:rsidRDefault="00575972">
      <w:pPr>
        <w:rPr>
          <w:lang w:val="ru-RU"/>
        </w:rPr>
        <w:sectPr w:rsidR="00575972" w:rsidRPr="009C07D7">
          <w:pgSz w:w="16840" w:h="11900"/>
          <w:pgMar w:top="284" w:right="0" w:bottom="1026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66" w:line="220" w:lineRule="exact"/>
        <w:rPr>
          <w:lang w:val="ru-RU"/>
        </w:rPr>
      </w:pPr>
    </w:p>
    <w:p w:rsidR="00575972" w:rsidRDefault="00575972">
      <w:pPr>
        <w:autoSpaceDE w:val="0"/>
        <w:autoSpaceDN w:val="0"/>
        <w:spacing w:after="0" w:line="14" w:lineRule="exact"/>
      </w:pPr>
    </w:p>
    <w:p w:rsidR="004B1EAC" w:rsidRDefault="004B1EAC"/>
    <w:p w:rsidR="004B1EAC" w:rsidRDefault="004B1EAC" w:rsidP="004B1EAC">
      <w:pPr>
        <w:autoSpaceDE w:val="0"/>
        <w:autoSpaceDN w:val="0"/>
        <w:spacing w:after="276" w:line="230" w:lineRule="auto"/>
      </w:pPr>
      <w:r>
        <w:tab/>
      </w:r>
      <w:r>
        <w:rPr>
          <w:rFonts w:ascii="Times New Roman" w:eastAsia="Times New Roman" w:hAnsi="Times New Roman"/>
          <w:b/>
          <w:color w:val="000000"/>
          <w:w w:val="102"/>
          <w:sz w:val="20"/>
        </w:rPr>
        <w:t xml:space="preserve">ПОУРОЧНОЕ ПЛАНИРОВАНИЕ </w:t>
      </w:r>
    </w:p>
    <w:tbl>
      <w:tblPr>
        <w:tblW w:w="0" w:type="auto"/>
        <w:tblInd w:w="5" w:type="dxa"/>
        <w:tblLayout w:type="fixed"/>
        <w:tblLook w:val="04A0"/>
      </w:tblPr>
      <w:tblGrid>
        <w:gridCol w:w="430"/>
        <w:gridCol w:w="3966"/>
        <w:gridCol w:w="624"/>
        <w:gridCol w:w="1380"/>
        <w:gridCol w:w="1420"/>
        <w:gridCol w:w="1054"/>
        <w:gridCol w:w="1788"/>
      </w:tblGrid>
      <w:tr w:rsidR="004B1EAC" w:rsidTr="0099725E">
        <w:trPr>
          <w:trHeight w:hRule="exact" w:val="418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Темаурока</w:t>
            </w:r>
            <w:proofErr w:type="spellEnd"/>
          </w:p>
        </w:tc>
        <w:tc>
          <w:tcPr>
            <w:tcW w:w="3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Количествочасов</w:t>
            </w:r>
            <w:proofErr w:type="spellEnd"/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изучения</w:t>
            </w:r>
            <w:proofErr w:type="spellEnd"/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формыконтроля</w:t>
            </w:r>
            <w:proofErr w:type="spellEnd"/>
          </w:p>
        </w:tc>
      </w:tr>
      <w:tr w:rsidR="004B1EAC" w:rsidTr="004B1EAC">
        <w:trPr>
          <w:trHeight w:hRule="exact" w:val="704"/>
        </w:trPr>
        <w:tc>
          <w:tcPr>
            <w:tcW w:w="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EAC" w:rsidRDefault="004B1EAC" w:rsidP="0099725E"/>
        </w:tc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EAC" w:rsidRDefault="004B1EAC" w:rsidP="0099725E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всего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контрольныеработы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практическиеработы</w:t>
            </w:r>
            <w:proofErr w:type="spellEnd"/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EAC" w:rsidRDefault="004B1EAC" w:rsidP="0099725E"/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EAC" w:rsidRDefault="004B1EAC" w:rsidP="0099725E"/>
        </w:tc>
      </w:tr>
      <w:tr w:rsidR="004B1EAC" w:rsidTr="0099725E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6" w:after="0" w:line="262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Русский язык —национальный язык русского народа.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71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Краткая история русской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письменности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.С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оздание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славянского алфавита.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RPr="00186DF5" w:rsidTr="0099725E">
        <w:trPr>
          <w:trHeight w:hRule="exact" w:val="12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как зеркало национальной культуры. Слова с национально-культурным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компонентом значения в словарном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составе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4B1EAC" w:rsidTr="0099725E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Слово как хранилище материальной и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духовной культуры народа. Ознакомление с историей и этимологией некоторых слов.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Загадки. Метафоричность русской загадки.</w:t>
            </w:r>
          </w:p>
          <w:p w:rsidR="004B1EAC" w:rsidRPr="009C07D7" w:rsidRDefault="004B1EAC" w:rsidP="0099725E">
            <w:pPr>
              <w:autoSpaceDE w:val="0"/>
              <w:autoSpaceDN w:val="0"/>
              <w:spacing w:before="60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Метафоры общеязыковые и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художественные, их национально-культурная специфика.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05.10.2022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6" w:after="0" w:line="262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Метафора, олицетворение, эпитет как изобразительные средства.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12.10.2022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 w:line="271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Национальная специфика русского фольклора. Крылатые слова,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пословицы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оговорки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19.10.2022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/>
              <w:ind w:left="60" w:right="432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Русские пословицы и поговорки как воплощение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опыта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,н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аблюдений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,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оценок,народного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ума и особенностей национальной культуры народа.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26.10.2022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6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Русские личные имена и названия старинных русских городов, их происхождение.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09.11.2022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71" w:lineRule="auto"/>
              <w:ind w:left="60" w:right="144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как зеркало национальной 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Представлениепроектных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исследовательскихработ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16.11.2022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проектных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исследовательскихработ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 w:line="262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Современный русский литературный язык. Роль Пушкина в его создании.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23.11.2022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14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Правильность речи —соблюдение норм литературного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языка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сновные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показатели хорошей и правильной речи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30.11.2022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97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6" w:after="0" w:line="271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Русская орфоэпия. Основные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орфоэпические нормы современного русского литературного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4B1EAC" w:rsidRDefault="004B1EAC" w:rsidP="0099725E">
            <w:pPr>
              <w:autoSpaceDE w:val="0"/>
              <w:autoSpaceDN w:val="0"/>
              <w:spacing w:before="82" w:after="0" w:line="271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Ударение как маркер смысла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слова.Произносительные варианты орфоэпической нормы. </w:t>
            </w:r>
            <w:r w:rsidRPr="004B1EA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Звукопись.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6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Речь точная и выразительная. Основные лексические нормы современного русского литературного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6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RPr="00186DF5" w:rsidTr="00DD720E">
        <w:trPr>
          <w:trHeight w:hRule="exact" w:val="1710"/>
        </w:trPr>
        <w:tc>
          <w:tcPr>
            <w:tcW w:w="4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16.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4B1EAC" w:rsidRDefault="004B1EAC" w:rsidP="0099725E">
            <w:pPr>
              <w:autoSpaceDE w:val="0"/>
              <w:autoSpaceDN w:val="0"/>
              <w:spacing w:before="84" w:after="0" w:line="28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Лексические нормы употребления имён существительных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рилагательных,глаголов в современном русском литературном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языке. </w:t>
            </w:r>
            <w:r w:rsidRPr="004B1EA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Стилистические варианты </w:t>
            </w:r>
            <w:r w:rsidRPr="004B1EAC">
              <w:rPr>
                <w:lang w:val="ru-RU"/>
              </w:rPr>
              <w:br/>
            </w:r>
            <w:r w:rsidRPr="004B1EA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лексической нормы.</w:t>
            </w:r>
          </w:p>
        </w:tc>
        <w:tc>
          <w:tcPr>
            <w:tcW w:w="62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28.12.2022 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4B1EAC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17.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Типичные примеры нарушения лексической нормы и способы их устранения.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Речь правильная. Основные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грамматические нормы. Род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заимствованных несклоняемых имён существительных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RPr="00186DF5" w:rsidTr="0099725E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4B1EAC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 w:line="233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Речевой этикет: нормы и традиции.</w:t>
            </w:r>
          </w:p>
          <w:p w:rsidR="004B1EAC" w:rsidRPr="009C07D7" w:rsidRDefault="004B1EAC" w:rsidP="0099725E">
            <w:pPr>
              <w:autoSpaceDE w:val="0"/>
              <w:autoSpaceDN w:val="0"/>
              <w:spacing w:before="60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История этикетной формулы обращения в русском языке.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01.02.2023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DD720E">
        <w:trPr>
          <w:trHeight w:hRule="exact" w:val="114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2" w:after="0" w:line="230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Живой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как жизнь». Норма и её варианты.</w:t>
            </w:r>
          </w:p>
          <w:p w:rsidR="004B1EAC" w:rsidRDefault="004B1EAC" w:rsidP="0099725E">
            <w:pPr>
              <w:autoSpaceDE w:val="0"/>
              <w:autoSpaceDN w:val="0"/>
              <w:spacing w:before="60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проектных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,исследовательскихработ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08.02.2023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DD720E" w:rsidRDefault="004B1EAC" w:rsidP="0099725E">
            <w:pPr>
              <w:autoSpaceDE w:val="0"/>
              <w:autoSpaceDN w:val="0"/>
              <w:spacing w:before="84" w:after="0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и речь. Виды речевой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деятельности:слушание, говорение,чтение, письмо. </w:t>
            </w:r>
            <w:r w:rsidRPr="00DD720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Диалог в разных ситуациях </w:t>
            </w:r>
            <w:r w:rsidRPr="00DD720E">
              <w:rPr>
                <w:lang w:val="ru-RU"/>
              </w:rPr>
              <w:br/>
            </w:r>
            <w:r w:rsidRPr="00DD720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общения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288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Средства выразительности устной речи. Скороговорки.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Интонация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жесты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62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Текст и его строение. Композиция текста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.С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мысловая часть и абзац.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01.03.2023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Композиционныеособенностиописания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Повествование как тип речи. Средства связи предложений в повествовании.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27.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Рассуждение как тип речи. Виды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рассуждения по коммуникативной задаче.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05.04.2023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4B1EAC" w:rsidTr="0099725E">
        <w:trPr>
          <w:trHeight w:hRule="exact" w:val="125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Pr="009C07D7" w:rsidRDefault="004B1EAC" w:rsidP="0099725E">
            <w:pPr>
              <w:autoSpaceDE w:val="0"/>
              <w:autoSpaceDN w:val="0"/>
              <w:spacing w:before="84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Функциональные разновидности языка: научный, официально-деловой,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публицистический стили; разговорная речь, язык художественной литературы.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12.04.2023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1EAC" w:rsidRDefault="004B1EAC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71" w:lineRule="auto"/>
              <w:ind w:left="60" w:right="720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Ударение как маркер смысла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слова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роизносительные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варианты орфоэпической нормы.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Звукопись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6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Речь точная и выразительная. Основные лексические нормы современного русского литературного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RPr="00186DF5" w:rsidTr="0099725E">
        <w:trPr>
          <w:trHeight w:hRule="exact" w:val="1566"/>
        </w:trPr>
        <w:tc>
          <w:tcPr>
            <w:tcW w:w="4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16.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81" w:lineRule="auto"/>
              <w:ind w:left="60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Лексические нормы употребления имён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существительных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рилагательных,глаголов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в современном русском литературном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Стилистическиеварианты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лексическойнормы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28.12.2022 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DD720E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Типичные примеры нарушения лексической нормы и способы их устранения.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Речь правильная. Основные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грамматические нормы. Род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заимствованных несклоняемых имён существительных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RPr="00186DF5" w:rsidTr="0099725E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DD720E" w:rsidTr="0099725E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 w:line="233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Речевой этикет: нормы и традиции.</w:t>
            </w:r>
          </w:p>
          <w:p w:rsidR="00DD720E" w:rsidRPr="009C07D7" w:rsidRDefault="00DD720E" w:rsidP="0099725E">
            <w:pPr>
              <w:autoSpaceDE w:val="0"/>
              <w:autoSpaceDN w:val="0"/>
              <w:spacing w:before="60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История этикетной формулы обращения в русском языке.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01.02.2023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21.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 w:line="230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Живой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как жизнь». Норма и её варианты.</w:t>
            </w:r>
          </w:p>
          <w:p w:rsidR="00DD720E" w:rsidRDefault="00DD720E" w:rsidP="0099725E">
            <w:pPr>
              <w:autoSpaceDE w:val="0"/>
              <w:autoSpaceDN w:val="0"/>
              <w:spacing w:before="60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проектных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,исследовательскихработ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08.02.2023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DD720E" w:rsidRDefault="00DD720E" w:rsidP="0099725E">
            <w:pPr>
              <w:autoSpaceDE w:val="0"/>
              <w:autoSpaceDN w:val="0"/>
              <w:spacing w:before="84" w:after="0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и речь. Виды речевой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деятельности:слушание, говорение,чтение, письмо. </w:t>
            </w:r>
            <w:r w:rsidRPr="00DD720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Диалог в разных ситуациях </w:t>
            </w:r>
            <w:r w:rsidRPr="00DD720E">
              <w:rPr>
                <w:lang w:val="ru-RU"/>
              </w:rPr>
              <w:br/>
            </w:r>
            <w:r w:rsidRPr="00DD720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общения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288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Средства выразительности устной речи. Скороговорки.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Интонация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жесты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62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Текст и его строение. Композиция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текста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.С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мысловая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часть и абзац.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01.03.2023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Композиционныеособенностиописания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62" w:lineRule="auto"/>
              <w:ind w:left="60" w:right="432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Повествование как тип речи. Средства связи предложений в повествовании.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Рассуждение как тип речи. Виды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рассуждения по коммуникативной задаче.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05.04.2023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125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Функциональные разновидности языка: научный, официально-деловой,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публицистический стили; разговорная речь, язык художественной литературы.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12.04.2023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Официально-деловойстиль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Объявление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19.04.2023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6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Научно-учебный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подстиль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 План ответа на уроке, план текста.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26.04.2023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RPr="00186DF5" w:rsidTr="0099725E">
        <w:trPr>
          <w:trHeight w:hRule="exact" w:val="12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Публицистическийстиль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Устноевыступление</w:t>
            </w:r>
            <w:proofErr w:type="spellEnd"/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03.05.2023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Устный опрос; Устное;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выступление на; заданную тему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;;</w:t>
            </w:r>
            <w:proofErr w:type="gramEnd"/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32.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62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Язык художественной литературы. Литературная сказка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10.05.2023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Языкхудожественнойлитературы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17.05.2023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 w:line="262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Текст и его строение. Представление проектных, исследовательских работ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24.05.2023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проектных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исследовательскихработ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Текст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егостроение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31.05.2023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</w:tbl>
    <w:p w:rsidR="004B1EAC" w:rsidRDefault="004B1EAC" w:rsidP="004B1EAC"/>
    <w:tbl>
      <w:tblPr>
        <w:tblW w:w="0" w:type="auto"/>
        <w:tblInd w:w="5" w:type="dxa"/>
        <w:tblLayout w:type="fixed"/>
        <w:tblLook w:val="04A0"/>
      </w:tblPr>
      <w:tblGrid>
        <w:gridCol w:w="430"/>
        <w:gridCol w:w="3966"/>
        <w:gridCol w:w="624"/>
        <w:gridCol w:w="1380"/>
        <w:gridCol w:w="1420"/>
        <w:gridCol w:w="1054"/>
        <w:gridCol w:w="1788"/>
      </w:tblGrid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Официально-деловойстиль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Объявление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19.04.2023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6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Научно-учебный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подстиль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 План ответа на уроке, план текста.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26.04.2023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6" w:after="0" w:line="262" w:lineRule="auto"/>
              <w:ind w:left="6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RPr="00186DF5" w:rsidTr="0099725E">
        <w:trPr>
          <w:trHeight w:hRule="exact" w:val="12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Публицистическийстиль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Устноевыступление</w:t>
            </w:r>
            <w:proofErr w:type="spellEnd"/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03.05.2023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Устный опрос; Устное;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выступление на; заданную тему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;;</w:t>
            </w:r>
            <w:proofErr w:type="gramEnd"/>
          </w:p>
        </w:tc>
      </w:tr>
      <w:tr w:rsidR="00DD720E" w:rsidTr="0099725E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62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Язык художественной литературы. Литературная сказка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10.05.2023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Языкхудожественнойлитературы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17.05.2023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2" w:after="0" w:line="262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Текст и его строение. Представление проектных, исследовательских работ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24.05.2023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2" w:after="0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проектных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исследовательскихработ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Текст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егостроение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31.05.2023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;</w:t>
            </w:r>
          </w:p>
        </w:tc>
      </w:tr>
      <w:tr w:rsidR="00DD720E" w:rsidTr="0099725E">
        <w:trPr>
          <w:trHeight w:hRule="exact" w:val="686"/>
        </w:trPr>
        <w:tc>
          <w:tcPr>
            <w:tcW w:w="4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Pr="009C07D7" w:rsidRDefault="00DD720E" w:rsidP="0099725E">
            <w:pPr>
              <w:autoSpaceDE w:val="0"/>
              <w:autoSpaceDN w:val="0"/>
              <w:spacing w:before="84" w:after="0" w:line="262" w:lineRule="auto"/>
              <w:ind w:left="62" w:right="100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720E" w:rsidRDefault="00DD720E" w:rsidP="0099725E"/>
        </w:tc>
      </w:tr>
    </w:tbl>
    <w:p w:rsidR="00575972" w:rsidRPr="004B1EAC" w:rsidRDefault="00575972" w:rsidP="004B1EAC">
      <w:pPr>
        <w:sectPr w:rsidR="00575972" w:rsidRPr="004B1EAC">
          <w:pgSz w:w="16840" w:h="11900"/>
          <w:pgMar w:top="284" w:right="0" w:bottom="1440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Default="00575972">
      <w:pPr>
        <w:autoSpaceDE w:val="0"/>
        <w:autoSpaceDN w:val="0"/>
        <w:spacing w:after="66" w:line="220" w:lineRule="exact"/>
      </w:pPr>
    </w:p>
    <w:p w:rsidR="00575972" w:rsidRPr="009C07D7" w:rsidRDefault="00575972">
      <w:pPr>
        <w:autoSpaceDE w:val="0"/>
        <w:autoSpaceDN w:val="0"/>
        <w:spacing w:after="0" w:line="14" w:lineRule="exact"/>
        <w:rPr>
          <w:lang w:val="ru-RU"/>
        </w:rPr>
      </w:pPr>
    </w:p>
    <w:p w:rsidR="00DD720E" w:rsidRDefault="00DD720E">
      <w:pPr>
        <w:rPr>
          <w:lang w:val="ru-RU"/>
        </w:rPr>
      </w:pPr>
    </w:p>
    <w:p w:rsidR="00DD720E" w:rsidRPr="00DD720E" w:rsidRDefault="00DD720E" w:rsidP="00DD720E">
      <w:pPr>
        <w:autoSpaceDE w:val="0"/>
        <w:autoSpaceDN w:val="0"/>
        <w:spacing w:after="0" w:line="230" w:lineRule="auto"/>
        <w:rPr>
          <w:lang w:val="ru-RU"/>
        </w:rPr>
      </w:pPr>
      <w:r>
        <w:rPr>
          <w:lang w:val="ru-RU"/>
        </w:rPr>
        <w:tab/>
      </w:r>
      <w:bookmarkStart w:id="0" w:name="_GoBack"/>
      <w:bookmarkEnd w:id="0"/>
      <w:r w:rsidRPr="00DD720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DD720E" w:rsidRPr="00DD720E" w:rsidRDefault="00DD720E" w:rsidP="00DD720E">
      <w:pPr>
        <w:autoSpaceDE w:val="0"/>
        <w:autoSpaceDN w:val="0"/>
        <w:spacing w:before="346" w:after="0" w:line="230" w:lineRule="auto"/>
        <w:rPr>
          <w:lang w:val="ru-RU"/>
        </w:rPr>
      </w:pPr>
      <w:r w:rsidRPr="00DD720E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DD720E" w:rsidRPr="009C07D7" w:rsidRDefault="00DD720E" w:rsidP="00DD720E">
      <w:pPr>
        <w:autoSpaceDE w:val="0"/>
        <w:autoSpaceDN w:val="0"/>
        <w:spacing w:before="166" w:after="0" w:line="288" w:lineRule="auto"/>
        <w:ind w:right="662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родной язык;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5 класс/Александрова О.М.;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Загоровская О.В.;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Богданов С.И.;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Вербицкая Л.А.;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C07D7">
        <w:rPr>
          <w:lang w:val="ru-RU"/>
        </w:rPr>
        <w:br/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Ю.Н.; </w:t>
      </w:r>
      <w:r w:rsidRPr="009C07D7">
        <w:rPr>
          <w:lang w:val="ru-RU"/>
        </w:rPr>
        <w:br/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И.Н.; </w:t>
      </w:r>
      <w:r w:rsidRPr="009C07D7">
        <w:rPr>
          <w:lang w:val="ru-RU"/>
        </w:rPr>
        <w:br/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А.Г.;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Казакова Е.И.;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Васильевых И.П.; АО «Издательство;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«Просвещение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»; ; </w:t>
      </w:r>
      <w:r w:rsidRPr="009C07D7">
        <w:rPr>
          <w:lang w:val="ru-RU"/>
        </w:rPr>
        <w:br/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DD720E" w:rsidRPr="009C07D7" w:rsidRDefault="00DD720E" w:rsidP="00DD720E">
      <w:pPr>
        <w:autoSpaceDE w:val="0"/>
        <w:autoSpaceDN w:val="0"/>
        <w:spacing w:before="26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D720E" w:rsidRPr="009C07D7" w:rsidRDefault="00DD720E" w:rsidP="00DD720E">
      <w:pPr>
        <w:autoSpaceDE w:val="0"/>
        <w:autoSpaceDN w:val="0"/>
        <w:spacing w:before="166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Русский родной язык. 5 класс.</w:t>
      </w:r>
    </w:p>
    <w:p w:rsidR="00DD720E" w:rsidRPr="009C07D7" w:rsidRDefault="00DD720E" w:rsidP="00DD720E">
      <w:pPr>
        <w:autoSpaceDE w:val="0"/>
        <w:autoSpaceDN w:val="0"/>
        <w:spacing w:before="70" w:after="0" w:line="262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Методическое пособие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Авторы: О. М. Александрова, О. В. Загоровская, Ю. Н.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, И. Н.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, А. Г.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, И.</w:t>
      </w:r>
    </w:p>
    <w:p w:rsidR="00DD720E" w:rsidRPr="009C07D7" w:rsidRDefault="00DD720E" w:rsidP="00DD720E">
      <w:pPr>
        <w:autoSpaceDE w:val="0"/>
        <w:autoSpaceDN w:val="0"/>
        <w:spacing w:before="70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П. Васильевых</w:t>
      </w:r>
    </w:p>
    <w:p w:rsidR="00DD720E" w:rsidRPr="009C07D7" w:rsidRDefault="00DD720E" w:rsidP="00DD720E">
      <w:pPr>
        <w:autoSpaceDE w:val="0"/>
        <w:autoSpaceDN w:val="0"/>
        <w:spacing w:before="26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D720E" w:rsidRPr="009C07D7" w:rsidRDefault="00DD720E" w:rsidP="00DD720E">
      <w:pPr>
        <w:autoSpaceDE w:val="0"/>
        <w:autoSpaceDN w:val="0"/>
        <w:spacing w:before="166" w:after="0" w:line="286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Фундаментальная электронная библиотека «Русская литература и фольклор»(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feb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web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/)• Газета «Литература» и сайт для учителя «Я иду на урок литературы»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lit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/)• Единая коллекция цифровых образовательных ресурсов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Справочно-информационный портал ГРАМОТА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У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Язык русской деревни: диалектологический атлас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village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Говорим и пишем правильно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pishu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pravilno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livejournal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proofErr w:type="gramEnd"/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Портал «Культура письменной речи»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gramma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Свиток — История письменности на Руси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ivki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svitok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Словари русского языка на портале «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Грамота.ру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»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slovari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Толковый словарь живого великорусского языка В.И. Даля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vidahl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agava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)/</w:t>
      </w:r>
    </w:p>
    <w:p w:rsidR="00DD720E" w:rsidRPr="009C07D7" w:rsidRDefault="00DD720E" w:rsidP="00DD720E">
      <w:pPr>
        <w:rPr>
          <w:lang w:val="ru-RU"/>
        </w:rPr>
        <w:sectPr w:rsidR="00DD720E" w:rsidRPr="009C07D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D720E" w:rsidRPr="009C07D7" w:rsidRDefault="00DD720E" w:rsidP="00DD720E">
      <w:pPr>
        <w:autoSpaceDE w:val="0"/>
        <w:autoSpaceDN w:val="0"/>
        <w:spacing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DD720E" w:rsidRPr="009C07D7" w:rsidRDefault="00DD720E" w:rsidP="00DD720E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:rsidR="00DD720E" w:rsidRDefault="00DD720E" w:rsidP="00DD720E">
      <w:pPr>
        <w:autoSpaceDE w:val="0"/>
        <w:autoSpaceDN w:val="0"/>
        <w:spacing w:before="262" w:after="0" w:line="302" w:lineRule="auto"/>
        <w:ind w:right="302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DD720E" w:rsidRPr="009C07D7" w:rsidRDefault="00DD720E" w:rsidP="00DD720E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электронные таблицы и словари</w:t>
      </w:r>
    </w:p>
    <w:p w:rsidR="00DD720E" w:rsidRDefault="00DD720E" w:rsidP="00DD720E">
      <w:pPr>
        <w:tabs>
          <w:tab w:val="left" w:pos="3915"/>
        </w:tabs>
        <w:rPr>
          <w:lang w:val="ru-RU"/>
        </w:rPr>
      </w:pPr>
    </w:p>
    <w:p w:rsidR="00DD720E" w:rsidRDefault="00DD720E" w:rsidP="00DD720E">
      <w:pPr>
        <w:rPr>
          <w:lang w:val="ru-RU"/>
        </w:rPr>
      </w:pPr>
    </w:p>
    <w:p w:rsidR="00575972" w:rsidRPr="00DD720E" w:rsidRDefault="00575972" w:rsidP="00DD720E">
      <w:pPr>
        <w:rPr>
          <w:lang w:val="ru-RU"/>
        </w:rPr>
        <w:sectPr w:rsidR="00575972" w:rsidRPr="00DD720E">
          <w:pgSz w:w="16840" w:h="11900"/>
          <w:pgMar w:top="284" w:right="0" w:bottom="1432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Pr="009C07D7" w:rsidRDefault="00575972">
      <w:pPr>
        <w:rPr>
          <w:lang w:val="ru-RU"/>
        </w:rPr>
        <w:sectPr w:rsidR="00575972" w:rsidRPr="009C07D7">
          <w:pgSz w:w="16840" w:h="11900"/>
          <w:pgMar w:top="284" w:right="0" w:bottom="1056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Pr="009C07D7" w:rsidRDefault="00575972">
      <w:pPr>
        <w:rPr>
          <w:lang w:val="ru-RU"/>
        </w:rPr>
        <w:sectPr w:rsidR="00575972" w:rsidRPr="009C07D7">
          <w:pgSz w:w="16840" w:h="11900"/>
          <w:pgMar w:top="284" w:right="0" w:bottom="1416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Pr="009C07D7" w:rsidRDefault="00575972">
      <w:pPr>
        <w:rPr>
          <w:lang w:val="ru-RU"/>
        </w:rPr>
        <w:sectPr w:rsidR="00575972" w:rsidRPr="009C07D7">
          <w:pgSz w:w="16840" w:h="11900"/>
          <w:pgMar w:top="284" w:right="0" w:bottom="1184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Pr="004B1EAC" w:rsidRDefault="00575972">
      <w:pPr>
        <w:rPr>
          <w:lang w:val="ru-RU"/>
        </w:rPr>
        <w:sectPr w:rsidR="00575972" w:rsidRPr="004B1EAC">
          <w:pgSz w:w="16840" w:h="11900"/>
          <w:pgMar w:top="284" w:right="0" w:bottom="1022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4B1EAC" w:rsidRPr="004B1EAC" w:rsidRDefault="004B1EAC" w:rsidP="004B1EAC">
      <w:pPr>
        <w:tabs>
          <w:tab w:val="left" w:pos="2715"/>
        </w:tabs>
        <w:rPr>
          <w:lang w:val="ru-RU"/>
        </w:rPr>
      </w:pPr>
    </w:p>
    <w:p w:rsidR="004B1EAC" w:rsidRPr="00DD720E" w:rsidRDefault="004B1EAC" w:rsidP="004B1EAC">
      <w:pPr>
        <w:rPr>
          <w:lang w:val="ru-RU"/>
        </w:rPr>
      </w:pPr>
    </w:p>
    <w:p w:rsidR="00575972" w:rsidRPr="00DD720E" w:rsidRDefault="00575972" w:rsidP="004B1EAC">
      <w:pPr>
        <w:rPr>
          <w:lang w:val="ru-RU"/>
        </w:rPr>
        <w:sectPr w:rsidR="00575972" w:rsidRPr="00DD720E">
          <w:pgSz w:w="16840" w:h="11900"/>
          <w:pgMar w:top="284" w:right="0" w:bottom="1398" w:left="630" w:header="720" w:footer="720" w:gutter="0"/>
          <w:cols w:space="720" w:equalWidth="0">
            <w:col w:w="16210" w:space="0"/>
          </w:cols>
          <w:docGrid w:linePitch="360"/>
        </w:sectPr>
      </w:pPr>
    </w:p>
    <w:p w:rsidR="00575972" w:rsidRPr="00DD720E" w:rsidRDefault="00575972">
      <w:pPr>
        <w:autoSpaceDE w:val="0"/>
        <w:autoSpaceDN w:val="0"/>
        <w:spacing w:after="76" w:line="220" w:lineRule="exact"/>
        <w:rPr>
          <w:lang w:val="ru-RU"/>
        </w:rPr>
      </w:pPr>
    </w:p>
    <w:p w:rsidR="00575972" w:rsidRDefault="00F16162">
      <w:pPr>
        <w:autoSpaceDE w:val="0"/>
        <w:autoSpaceDN w:val="0"/>
        <w:spacing w:after="276" w:line="230" w:lineRule="auto"/>
      </w:pPr>
      <w:r>
        <w:rPr>
          <w:rFonts w:ascii="Times New Roman" w:eastAsia="Times New Roman" w:hAnsi="Times New Roman"/>
          <w:b/>
          <w:color w:val="000000"/>
          <w:w w:val="102"/>
          <w:sz w:val="20"/>
        </w:rPr>
        <w:t xml:space="preserve">ПОУРОЧНОЕ ПЛАНИРОВАНИЕ </w:t>
      </w:r>
    </w:p>
    <w:tbl>
      <w:tblPr>
        <w:tblW w:w="0" w:type="auto"/>
        <w:tblInd w:w="5" w:type="dxa"/>
        <w:tblLayout w:type="fixed"/>
        <w:tblLook w:val="04A0"/>
      </w:tblPr>
      <w:tblGrid>
        <w:gridCol w:w="430"/>
        <w:gridCol w:w="3966"/>
        <w:gridCol w:w="624"/>
        <w:gridCol w:w="1380"/>
        <w:gridCol w:w="1420"/>
        <w:gridCol w:w="1054"/>
        <w:gridCol w:w="1788"/>
      </w:tblGrid>
      <w:tr w:rsidR="00575972">
        <w:trPr>
          <w:trHeight w:hRule="exact" w:val="418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Тема урока</w:t>
            </w:r>
          </w:p>
        </w:tc>
        <w:tc>
          <w:tcPr>
            <w:tcW w:w="3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Количество часов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изучения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Виды, формы контроля</w:t>
            </w:r>
          </w:p>
        </w:tc>
      </w:tr>
      <w:tr w:rsidR="00575972">
        <w:trPr>
          <w:trHeight w:hRule="exact" w:val="704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972" w:rsidRDefault="00575972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всего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контрольные работы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практические работы</w:t>
            </w: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972" w:rsidRDefault="00575972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972" w:rsidRDefault="00575972"/>
        </w:tc>
      </w:tr>
      <w:tr w:rsidR="00575972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6" w:after="0" w:line="262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Русский язык 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—н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ациональный язык русского народа.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71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Краткая история русской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письменности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.С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оздание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славянского алфавита.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 контроль;</w:t>
            </w:r>
          </w:p>
        </w:tc>
      </w:tr>
      <w:tr w:rsidR="00575972" w:rsidRPr="00186DF5">
        <w:trPr>
          <w:trHeight w:hRule="exact" w:val="12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как зеркало национальной культуры. Слова с национально-культурным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компонентом значения в словарном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составе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575972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Слово как хранилище материальной и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духовной культуры народа. Ознакомление с историей и этимологией некоторых слов.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28.09.2022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30" w:lineRule="auto"/>
              <w:jc w:val="center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Загадки. Метафоричность русской загадки.</w:t>
            </w:r>
          </w:p>
          <w:p w:rsidR="00575972" w:rsidRPr="009C07D7" w:rsidRDefault="00F16162">
            <w:pPr>
              <w:autoSpaceDE w:val="0"/>
              <w:autoSpaceDN w:val="0"/>
              <w:spacing w:before="60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Метафоры общеязыковые и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художественные, их национально-культурная специфика.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05.10.2022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6" w:after="0" w:line="262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Метафора, олицетворение, эпитет как изобразительные средства.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12.10.2022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 w:line="271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Национальная специфика русского фольклора. Крылатые слова,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пословицы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оговорки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19.10.2022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/>
              <w:ind w:left="60" w:right="432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Русские пословицы и поговорки как воплощение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опыта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,н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аблюдений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,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оценок,народного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ума и особенностей национальной культуры народа.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26.10.2022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6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Русские личные имена и названия старинных русских городов, их происхождение.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09.11.2022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71" w:lineRule="auto"/>
              <w:ind w:left="60" w:right="144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как зеркало национальной 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Представлениепроектных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исследовательскихработ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16.11.2022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Представление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проектных;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 работ;</w:t>
            </w:r>
          </w:p>
        </w:tc>
      </w:tr>
      <w:tr w:rsidR="00575972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 w:line="262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Современный русский литературный язык. Роль Пушкина в его создании.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23.11.2022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114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Правильность речи —соблюдение норм литературного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языка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сновные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показатели хорошей и правильной речи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30.11.2022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97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6" w:after="0" w:line="271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Русская орфоэпия. Основные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орфоэпические нормы современного русского литературного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</w:tbl>
    <w:p w:rsidR="00575972" w:rsidRDefault="00575972">
      <w:pPr>
        <w:autoSpaceDE w:val="0"/>
        <w:autoSpaceDN w:val="0"/>
        <w:spacing w:after="0" w:line="14" w:lineRule="exact"/>
      </w:pPr>
    </w:p>
    <w:p w:rsidR="00575972" w:rsidRDefault="00575972">
      <w:pPr>
        <w:sectPr w:rsidR="00575972">
          <w:pgSz w:w="11900" w:h="16840"/>
          <w:pgMar w:top="296" w:right="556" w:bottom="64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575972" w:rsidRDefault="0057597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430"/>
        <w:gridCol w:w="3966"/>
        <w:gridCol w:w="624"/>
        <w:gridCol w:w="1380"/>
        <w:gridCol w:w="1420"/>
        <w:gridCol w:w="1054"/>
        <w:gridCol w:w="1788"/>
      </w:tblGrid>
      <w:tr w:rsidR="00575972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71" w:lineRule="auto"/>
              <w:ind w:left="60" w:right="720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Ударение как маркер смысла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слова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роизносительные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варианты орфоэпической нормы.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Звукопись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6" w:after="0" w:line="271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Речь точная и выразительная. Основные лексические нормы современного русского литературного языка.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21.12.2022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 w:rsidRPr="00186DF5">
        <w:trPr>
          <w:trHeight w:hRule="exact" w:val="1566"/>
        </w:trPr>
        <w:tc>
          <w:tcPr>
            <w:tcW w:w="4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16.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81" w:lineRule="auto"/>
              <w:ind w:left="60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Лексические нормы употребления имён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существительных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,п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рилагательных,глаголов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в современном русском литературном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Стилистическиеварианты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лексическойнормы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28.12.2022 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575972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71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Типичные примеры нарушения лексической нормы и способы их устранения.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Речь правильная. Основные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грамматические нормы. Род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заимствованных несклоняемых имён существительных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 w:rsidRPr="00186DF5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25.01.2023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Самооценка с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использованием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«О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ценочного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листа»;</w:t>
            </w:r>
          </w:p>
        </w:tc>
      </w:tr>
      <w:tr w:rsidR="00575972">
        <w:trPr>
          <w:trHeight w:hRule="exact" w:val="99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 w:line="233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Речевой этикет: нормы и традиции.</w:t>
            </w:r>
          </w:p>
          <w:p w:rsidR="00575972" w:rsidRPr="009C07D7" w:rsidRDefault="00F16162">
            <w:pPr>
              <w:autoSpaceDE w:val="0"/>
              <w:autoSpaceDN w:val="0"/>
              <w:spacing w:before="60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История этикетной формулы обращения в русском языке.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01.02.2023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99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 w:line="230" w:lineRule="auto"/>
              <w:ind w:left="6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«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Живой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как жизнь». Норма и её варианты.</w:t>
            </w:r>
          </w:p>
          <w:p w:rsidR="00575972" w:rsidRDefault="00F16162">
            <w:pPr>
              <w:autoSpaceDE w:val="0"/>
              <w:autoSpaceDN w:val="0"/>
              <w:spacing w:before="60" w:after="0" w:line="262" w:lineRule="auto"/>
              <w:ind w:left="60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Представление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проектных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,исследовательскихработ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08.02.2023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62" w:lineRule="auto"/>
              <w:ind w:left="60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Контрольная работа;</w:t>
            </w:r>
          </w:p>
        </w:tc>
      </w:tr>
      <w:tr w:rsidR="00575972">
        <w:trPr>
          <w:trHeight w:hRule="exact" w:val="127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/>
              <w:ind w:left="60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Язык и речь. Виды речевой </w:t>
            </w:r>
            <w:r w:rsidRPr="009C07D7">
              <w:rPr>
                <w:lang w:val="ru-RU"/>
              </w:rPr>
              <w:br/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деятельности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:с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лушание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,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говорение,чтение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, письмо.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Диалог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разныхситуациях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общения</w:t>
            </w:r>
            <w:proofErr w:type="spellEnd"/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288"/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Средства выразительности устной речи. Скороговорки.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Интонация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жесты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22.02.2023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62" w:lineRule="auto"/>
              <w:ind w:left="60" w:right="86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Текст и его строение. Композиция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текста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.С</w:t>
            </w:r>
            <w:proofErr w:type="gram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мысловая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часть и абзац.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01.03.2023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70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Композиционные особенности описания.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62" w:lineRule="auto"/>
              <w:ind w:left="60" w:right="432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Повествование как тип речи. Средства связи предложений в повествовании.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22.03.2023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Рассуждение как тип речи. Виды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рассуждения по коммуникативной задаче.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05.04.2023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125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/>
              <w:ind w:left="60" w:right="28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Функциональные разновидности языка: научный, официально-деловой,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публицистический стили; разговорная речь, язык художественной литературы.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12.04.2023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</w:tbl>
    <w:p w:rsidR="00575972" w:rsidRDefault="00575972">
      <w:pPr>
        <w:autoSpaceDE w:val="0"/>
        <w:autoSpaceDN w:val="0"/>
        <w:spacing w:after="0" w:line="14" w:lineRule="exact"/>
      </w:pPr>
    </w:p>
    <w:p w:rsidR="00575972" w:rsidRDefault="00575972">
      <w:pPr>
        <w:sectPr w:rsidR="00575972">
          <w:pgSz w:w="11900" w:h="16840"/>
          <w:pgMar w:top="284" w:right="556" w:bottom="55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575972" w:rsidRDefault="0057597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430"/>
        <w:gridCol w:w="3966"/>
        <w:gridCol w:w="624"/>
        <w:gridCol w:w="1380"/>
        <w:gridCol w:w="1420"/>
        <w:gridCol w:w="1054"/>
        <w:gridCol w:w="1788"/>
      </w:tblGrid>
      <w:tr w:rsidR="00575972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Официально-деловой стиль. Объявление.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19.04.2023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6" w:after="0" w:line="262" w:lineRule="auto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Научно-учебный </w:t>
            </w:r>
            <w:proofErr w:type="spell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подстиль</w:t>
            </w:r>
            <w:proofErr w:type="spellEnd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 План ответа на уроке, план текста.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26.04.2023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62" w:lineRule="auto"/>
              <w:ind w:left="60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575972" w:rsidRPr="00186DF5">
        <w:trPr>
          <w:trHeight w:hRule="exact" w:val="12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8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Публицистический стиль. Устное выступление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03.05.2023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/>
              <w:ind w:left="60" w:right="144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Устный опрос; Устное; </w:t>
            </w:r>
            <w:r w:rsidRPr="009C07D7">
              <w:rPr>
                <w:lang w:val="ru-RU"/>
              </w:rPr>
              <w:br/>
            </w: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выступление на; заданную тему</w:t>
            </w:r>
            <w:proofErr w:type="gramStart"/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;;</w:t>
            </w:r>
            <w:proofErr w:type="gramEnd"/>
          </w:p>
        </w:tc>
      </w:tr>
      <w:tr w:rsidR="00575972">
        <w:trPr>
          <w:trHeight w:hRule="exact" w:val="7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62" w:lineRule="auto"/>
              <w:ind w:left="60" w:right="720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Язык художественной литературы. Литературная сказка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10.05.2023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 контроль;</w:t>
            </w:r>
          </w:p>
        </w:tc>
      </w:tr>
      <w:tr w:rsidR="00575972">
        <w:trPr>
          <w:trHeight w:hRule="exact" w:val="70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Язык художественной литературы. Рассказ.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17.05.2023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62" w:lineRule="auto"/>
              <w:ind w:left="60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Письменный контроль;</w:t>
            </w:r>
          </w:p>
        </w:tc>
      </w:tr>
      <w:tr w:rsidR="00575972">
        <w:trPr>
          <w:trHeight w:hRule="exact" w:val="127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2" w:after="0" w:line="262" w:lineRule="auto"/>
              <w:ind w:left="60" w:right="576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Текст и его строение. Представление проектных, исследовательских работ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24.05.2023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Представление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проектных;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исследовательских работ;</w:t>
            </w:r>
          </w:p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Текст и его строение.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31.05.2023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Устный опрос;</w:t>
            </w:r>
          </w:p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0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</w:tbl>
    <w:p w:rsidR="00575972" w:rsidRDefault="00575972">
      <w:pPr>
        <w:autoSpaceDE w:val="0"/>
        <w:autoSpaceDN w:val="0"/>
        <w:spacing w:after="0" w:line="14" w:lineRule="exact"/>
      </w:pPr>
    </w:p>
    <w:p w:rsidR="00575972" w:rsidRDefault="00575972">
      <w:pPr>
        <w:sectPr w:rsidR="00575972">
          <w:pgSz w:w="11900" w:h="16840"/>
          <w:pgMar w:top="284" w:right="556" w:bottom="41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575972" w:rsidRDefault="0057597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430"/>
        <w:gridCol w:w="3966"/>
        <w:gridCol w:w="624"/>
        <w:gridCol w:w="1380"/>
        <w:gridCol w:w="1420"/>
        <w:gridCol w:w="1054"/>
        <w:gridCol w:w="1788"/>
      </w:tblGrid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1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4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  <w:tr w:rsidR="00575972">
        <w:trPr>
          <w:trHeight w:hRule="exact" w:val="686"/>
        </w:trPr>
        <w:tc>
          <w:tcPr>
            <w:tcW w:w="4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Pr="009C07D7" w:rsidRDefault="00F16162">
            <w:pPr>
              <w:autoSpaceDE w:val="0"/>
              <w:autoSpaceDN w:val="0"/>
              <w:spacing w:before="84" w:after="0" w:line="262" w:lineRule="auto"/>
              <w:ind w:left="62" w:right="1008"/>
              <w:rPr>
                <w:lang w:val="ru-RU"/>
              </w:rPr>
            </w:pPr>
            <w:r w:rsidRPr="009C07D7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F16162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75972" w:rsidRDefault="00575972"/>
        </w:tc>
      </w:tr>
    </w:tbl>
    <w:p w:rsidR="00575972" w:rsidRDefault="00575972">
      <w:pPr>
        <w:autoSpaceDE w:val="0"/>
        <w:autoSpaceDN w:val="0"/>
        <w:spacing w:after="0" w:line="14" w:lineRule="exact"/>
      </w:pPr>
    </w:p>
    <w:p w:rsidR="00575972" w:rsidRDefault="00575972">
      <w:pPr>
        <w:sectPr w:rsidR="00575972">
          <w:pgSz w:w="11900" w:h="16840"/>
          <w:pgMar w:top="284" w:right="556" w:bottom="144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575972" w:rsidRDefault="00575972">
      <w:pPr>
        <w:autoSpaceDE w:val="0"/>
        <w:autoSpaceDN w:val="0"/>
        <w:spacing w:after="78" w:line="220" w:lineRule="exact"/>
      </w:pPr>
    </w:p>
    <w:p w:rsidR="00575972" w:rsidRDefault="00F1616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575972" w:rsidRDefault="00F1616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575972" w:rsidRPr="009C07D7" w:rsidRDefault="00F16162">
      <w:pPr>
        <w:autoSpaceDE w:val="0"/>
        <w:autoSpaceDN w:val="0"/>
        <w:spacing w:before="166" w:after="0" w:line="288" w:lineRule="auto"/>
        <w:ind w:right="6624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родной язык;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5 класс/Александрова О.М.;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Загоровская О.В.;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Богданов С.И.;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Вербицкая Л.А.;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C07D7">
        <w:rPr>
          <w:lang w:val="ru-RU"/>
        </w:rPr>
        <w:br/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Ю.Н.; </w:t>
      </w:r>
      <w:r w:rsidRPr="009C07D7">
        <w:rPr>
          <w:lang w:val="ru-RU"/>
        </w:rPr>
        <w:br/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И.Н.; </w:t>
      </w:r>
      <w:r w:rsidRPr="009C07D7">
        <w:rPr>
          <w:lang w:val="ru-RU"/>
        </w:rPr>
        <w:br/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 А.Г.;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Казакова Е.И.;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Васильевых И.П.; АО «Издательство;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«Просвещение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»; ; </w:t>
      </w:r>
      <w:r w:rsidRPr="009C07D7">
        <w:rPr>
          <w:lang w:val="ru-RU"/>
        </w:rPr>
        <w:br/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575972" w:rsidRPr="009C07D7" w:rsidRDefault="00F16162">
      <w:pPr>
        <w:autoSpaceDE w:val="0"/>
        <w:autoSpaceDN w:val="0"/>
        <w:spacing w:before="26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75972" w:rsidRPr="009C07D7" w:rsidRDefault="00F16162">
      <w:pPr>
        <w:autoSpaceDE w:val="0"/>
        <w:autoSpaceDN w:val="0"/>
        <w:spacing w:before="166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Русский родной язык. 5 класс.</w:t>
      </w:r>
    </w:p>
    <w:p w:rsidR="00575972" w:rsidRPr="009C07D7" w:rsidRDefault="00F16162">
      <w:pPr>
        <w:autoSpaceDE w:val="0"/>
        <w:autoSpaceDN w:val="0"/>
        <w:spacing w:before="70" w:after="0" w:line="262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Методическое пособие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Авторы: О. М. Александрова, О. В. Загоровская, Ю. Н.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, И. Н.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 xml:space="preserve">, А. Г. 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, И.</w:t>
      </w:r>
    </w:p>
    <w:p w:rsidR="00575972" w:rsidRPr="009C07D7" w:rsidRDefault="00F16162">
      <w:pPr>
        <w:autoSpaceDE w:val="0"/>
        <w:autoSpaceDN w:val="0"/>
        <w:spacing w:before="70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П. Васильевых</w:t>
      </w:r>
    </w:p>
    <w:p w:rsidR="00575972" w:rsidRPr="009C07D7" w:rsidRDefault="00F16162">
      <w:pPr>
        <w:autoSpaceDE w:val="0"/>
        <w:autoSpaceDN w:val="0"/>
        <w:spacing w:before="262"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75972" w:rsidRPr="009C07D7" w:rsidRDefault="00F16162">
      <w:pPr>
        <w:autoSpaceDE w:val="0"/>
        <w:autoSpaceDN w:val="0"/>
        <w:spacing w:before="166" w:after="0" w:line="286" w:lineRule="auto"/>
        <w:rPr>
          <w:lang w:val="ru-RU"/>
        </w:rPr>
      </w:pP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Фундаментальная электронная библиотека «Русская литература и фольклор»(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feb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web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/)• Газета «Литература» и сайт для учителя «Я иду на урок литературы»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lit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/)• Единая коллекция цифровых образовательных ресурсов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Справочно-информационный портал ГРАМОТА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У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Язык русской деревни: диалектологический атлас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village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Говорим и пишем правильно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pishu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pravilno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livejournal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gram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proofErr w:type="gramEnd"/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Портал «Культура письменной речи»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gramma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Свиток — История письменности на Руси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ivki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svitok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Словари русского языка на портале «</w:t>
      </w:r>
      <w:proofErr w:type="spellStart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Грамота.ру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»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slovari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/)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• Толковый словарь живого великорусского языка В.И. Даля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vidahl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agava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)/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75972" w:rsidRPr="009C07D7" w:rsidRDefault="00575972">
      <w:pPr>
        <w:autoSpaceDE w:val="0"/>
        <w:autoSpaceDN w:val="0"/>
        <w:spacing w:after="78" w:line="220" w:lineRule="exact"/>
        <w:rPr>
          <w:lang w:val="ru-RU"/>
        </w:rPr>
      </w:pPr>
    </w:p>
    <w:p w:rsidR="00575972" w:rsidRPr="009C07D7" w:rsidRDefault="00F16162">
      <w:pPr>
        <w:autoSpaceDE w:val="0"/>
        <w:autoSpaceDN w:val="0"/>
        <w:spacing w:after="0" w:line="230" w:lineRule="auto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75972" w:rsidRPr="009C07D7" w:rsidRDefault="00F16162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9C07D7">
        <w:rPr>
          <w:lang w:val="ru-RU"/>
        </w:rPr>
        <w:br/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:rsidR="00575972" w:rsidRPr="009C07D7" w:rsidRDefault="00F16162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9C07D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9C07D7">
        <w:rPr>
          <w:rFonts w:ascii="Times New Roman" w:eastAsia="Times New Roman" w:hAnsi="Times New Roman"/>
          <w:color w:val="000000"/>
          <w:sz w:val="24"/>
          <w:lang w:val="ru-RU"/>
        </w:rPr>
        <w:t>электронные таблицы и словари</w:t>
      </w:r>
    </w:p>
    <w:p w:rsidR="00575972" w:rsidRPr="009C07D7" w:rsidRDefault="00575972">
      <w:pPr>
        <w:rPr>
          <w:lang w:val="ru-RU"/>
        </w:rPr>
        <w:sectPr w:rsidR="00575972" w:rsidRPr="009C07D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16162" w:rsidRPr="009C07D7" w:rsidRDefault="00F16162">
      <w:pPr>
        <w:rPr>
          <w:lang w:val="ru-RU"/>
        </w:rPr>
      </w:pPr>
    </w:p>
    <w:sectPr w:rsidR="00F16162" w:rsidRPr="009C07D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186DF5"/>
    <w:rsid w:val="001E3D09"/>
    <w:rsid w:val="0029639D"/>
    <w:rsid w:val="00326F90"/>
    <w:rsid w:val="004B1EAC"/>
    <w:rsid w:val="00575972"/>
    <w:rsid w:val="005C7BCE"/>
    <w:rsid w:val="009C07D7"/>
    <w:rsid w:val="00A0283B"/>
    <w:rsid w:val="00AA1D8D"/>
    <w:rsid w:val="00B47730"/>
    <w:rsid w:val="00CB0664"/>
    <w:rsid w:val="00DD1E46"/>
    <w:rsid w:val="00DD720E"/>
    <w:rsid w:val="00E87D65"/>
    <w:rsid w:val="00F16162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E3D09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186DF5"/>
  </w:style>
  <w:style w:type="paragraph" w:styleId="aff8">
    <w:name w:val="Balloon Text"/>
    <w:basedOn w:val="a1"/>
    <w:link w:val="aff9"/>
    <w:uiPriority w:val="99"/>
    <w:semiHidden/>
    <w:unhideWhenUsed/>
    <w:rsid w:val="0018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86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E3D09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5D7951-A240-44A0-AF81-73A9E495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10572</Words>
  <Characters>60263</Characters>
  <Application>Microsoft Office Word</Application>
  <DocSecurity>0</DocSecurity>
  <Lines>502</Lines>
  <Paragraphs>141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70694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6</cp:revision>
  <dcterms:created xsi:type="dcterms:W3CDTF">2013-12-23T23:15:00Z</dcterms:created>
  <dcterms:modified xsi:type="dcterms:W3CDTF">2022-09-14T11:42:00Z</dcterms:modified>
  <cp:category/>
</cp:coreProperties>
</file>